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6735256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6863469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7485987" name="762ed690-19ed-11f0-9746-1fad89ec91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758131" name="762ed690-19ed-11f0-9746-1fad89ec916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DG -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3528414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8309156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9266934" name="7fac8950-19ee-11f0-a6bd-c915a76724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074459" name="7fac8950-19ee-11f0-a6bd-c915a76724f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