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Im Junker 14, 8143 Stallikon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243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