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68833468" name="d7fdbb50-19f4-11f0-97e5-31f41b0e7e8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5154927" name="d7fdbb50-19f4-11f0-97e5-31f41b0e7e84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66838017" name="e20fb440-19f4-11f0-815b-0fc03ea494b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139022" name="e20fb440-19f4-11f0-815b-0fc03ea494b1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58361476" name="f406b400-19f4-11f0-964d-d5299f6fabc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7041847" name="f406b400-19f4-11f0-964d-d5299f6fabc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98387901" name="f79ad740-19f4-11f0-becf-39d8b30dc1b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9968235" name="f79ad740-19f4-11f0-becf-39d8b30dc1be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35858572" name="84cb71a0-19f6-11f0-a407-bd386f3ed5e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88285" name="84cb71a0-19f6-11f0-a407-bd386f3ed5e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49350214" name="8b1d7c60-19f6-11f0-9d26-5117c8b771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0099482" name="8b1d7c60-19f6-11f0-9d26-5117c8b77170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39852504" name="d0dbb990-19f8-11f0-baac-5d8acdccac4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8212222" name="d0dbb990-19f8-11f0-baac-5d8acdccac40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81356445" name="e290f560-19f8-11f0-9ccf-e1a454ffb21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579082" name="e290f560-19f8-11f0-9ccf-e1a454ffb21e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176864" name="fdb31080-19f8-11f0-8ac1-3df1fb023e2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8534815" name="fdb31080-19f8-11f0-8ac1-3df1fb023e29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20520454" name="023c6930-19f9-11f0-8452-73473ff3f3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2475480" name="023c6930-19f9-11f0-8452-73473ff3f379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72046776" name="11f782b0-19f9-11f0-9862-13d8823ab20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0491811" name="11f782b0-19f9-11f0-9862-13d8823ab207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26532924" name="178a5c20-19f9-11f0-9030-83294f0825d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9985437" name="178a5c20-19f9-11f0-9030-83294f0825d7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37236752" name="827fb010-19fa-11f0-bdd5-5152b1ecd1d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2318342" name="827fb010-19fa-11f0-bdd5-5152b1ecd1de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30452421" name="85c4a1e0-19fa-11f0-a5aa-e54e293333c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0208465" name="85c4a1e0-19fa-11f0-a5aa-e54e293333cb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34275160" name="90af2080-19fa-11f0-a0d7-f9d02f88ff2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3144440" name="90af2080-19fa-11f0-a0d7-f9d02f88ff2a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89818208" name="954e4b20-19fa-11f0-952a-fde0941fdc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8998554" name="954e4b20-19fa-11f0-952a-fde0941fdcc6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77680060" name="431aa230-19fb-11f0-9f1a-3f32315320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5984505" name="431aa230-19fb-11f0-9f1a-3f323153209f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28616858" name="4c6ef070-19fb-11f0-acc9-d52175a3266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6178741" name="4c6ef070-19fb-11f0-acc9-d52175a32660.jp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Junker 14, 8143 Stallikon</w:t>
          </w:r>
        </w:p>
        <w:p>
          <w:pPr>
            <w:spacing w:before="0" w:after="0"/>
          </w:pPr>
          <w:r>
            <w:t>243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