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294170" name="d8bb7e50-1518-11f0-8a6e-93641b7e8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08217" name="d8bb7e50-1518-11f0-8a6e-93641b7e82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4220780" name="e1b8d2f0-1518-11f0-9d28-6bbba9cc7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452977" name="e1b8d2f0-1518-11f0-9d28-6bbba9cc7c0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9507852" name="930cb400-1522-11f0-b889-6ddb03cba0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596183" name="930cb400-1522-11f0-b889-6ddb03cba0f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574371" name="96fefcd0-1522-11f0-9509-91e6668bc5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572347" name="96fefcd0-1522-11f0-9509-91e6668bc5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Belagskleber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541280" name="e3b0ede0-1522-11f0-9207-e771645bdf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443921" name="e3b0ede0-1522-11f0-9207-e771645bdfc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9602663" name="e8d85b50-1522-11f0-9151-e35a7d7829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710994" name="e8d85b50-1522-11f0-9151-e35a7d78291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763865" name="09604c70-1523-11f0-ae2b-db51431ca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630736" name="09604c70-1523-11f0-ae2b-db51431ca10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25403" name="0f163e40-1523-11f0-9fb4-43645643d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811841" name="0f163e40-1523-11f0-9fb4-43645643dc5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924156" name="dd0dc070-1523-11f0-bcb8-7b95c8f51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763413" name="dd0dc070-1523-11f0-bcb8-7b95c8f51e8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559322" name="e8de0b30-1523-11f0-9bbf-9b25ec991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527261" name="e8de0b30-1523-11f0-9bbf-9b25ec9916c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Sockelkleber</w:t>
            </w:r>
          </w:p>
          <w:p>
            <w:pPr>
              <w:spacing w:before="0" w:after="0"/>
            </w:pPr>
            <w:r>
              <w:t>Sockelfliesen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513279" name="22e1e180-1524-11f0-8760-21e0a9f8b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321192" name="22e1e180-1524-11f0-8760-21e0a9f8be5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373045" name="34f20e90-1524-11f0-a996-3f641ff00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512673" name="34f20e90-1524-11f0-a996-3f641ff0062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473183" name="747f4870-1524-11f0-b3d4-0b9a6b122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348480" name="747f4870-1524-11f0-b3d4-0b9a6b12224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855768" name="78bdb570-1524-11f0-b276-4d484e13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739178" name="78bdb570-1524-11f0-b276-4d484e1356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alten Fenster</w:t>
            </w:r>
          </w:p>
          <w:p>
            <w:pPr>
              <w:spacing w:before="0" w:after="0"/>
            </w:pPr>
            <w:r>
              <w:t>bride Stockwerke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154257" name="9d2c56a0-1524-11f0-94ad-bb95b5a295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317771" name="9d2c56a0-1524-11f0-94ad-bb95b5a295a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16042" name="a38231f0-1524-11f0-92dc-6f880b857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565259" name="a38231f0-1524-11f0-92dc-6f880b8575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742608" name="fd61c8f0-1526-11f0-b6e0-791fee295a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074140" name="fd61c8f0-1526-11f0-b6e0-791fee295a0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781587" name="02189a40-1527-11f0-a40f-2ff8b61fb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498574" name="02189a40-1527-11f0-a40f-2ff8b61fbf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206037" name="1f627760-1527-11f0-addf-05bf64bb1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524079" name="1f627760-1527-11f0-addf-05bf64bb18b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4534904" name="244fc200-1527-11f0-a893-53601078f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637512" name="244fc200-1527-11f0-a893-53601078f6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2950373" name="85270480-1527-11f0-b337-b33ae2645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080665" name="85270480-1527-11f0-b337-b33ae2645b8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7850658" name="8a781a00-1527-11f0-a147-1f001dca50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401688" name="8a781a00-1527-11f0-a147-1f001dca500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139588" name="5c7063f0-1528-11f0-858d-8f1afe8072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959376" name="5c7063f0-1528-11f0-858d-8f1afe80728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258812" name="60a6e1b0-1528-11f0-aa30-adee4af25d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375676" name="60a6e1b0-1528-11f0-aa30-adee4af25d7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257607" name="84915ec0-1528-11f0-ba76-25e51caeea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240276" name="84915ec0-1528-11f0-ba76-25e51caeeac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5055099" name="9041c570-1528-11f0-a7ee-cfc1da73a4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252111" name="9041c570-1528-11f0-a7ee-cfc1da73a45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zweiter Belag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518407" name="639e3dd0-152a-11f0-99a3-c74b97c93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282746" name="639e3dd0-152a-11f0-99a3-c74b97c93a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4424408" name="67eb9ef0-152a-11f0-a6d3-c1d49e322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561763" name="67eb9ef0-152a-11f0-a6d3-c1d49e3222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497522" name="aded38a0-152a-11f0-9529-7f327e126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849107" name="aded38a0-152a-11f0-9529-7f327e126f6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953913" name="b5b67a10-152a-11f0-9575-bd9ec73d6d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494839" name="b5b67a10-152a-11f0-9575-bd9ec73d6df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004859" name="dc129360-152a-11f0-930a-89f25fbec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012285" name="dc129360-152a-11f0-930a-89f25fbecd4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778798" name="e368c7b0-152a-11f0-8930-d74f21b10b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845461" name="e368c7b0-152a-11f0-8930-d74f21b10b2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718513" name="37b04a90-152c-11f0-8643-0986b1e1fe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720645" name="37b04a90-152c-11f0-8643-0986b1e1fe3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647510" name="3e413310-152c-11f0-b23d-0be4c10e5d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010891" name="3e413310-152c-11f0-b23d-0be4c10e5db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Konstruktionsholz</w:t>
            </w:r>
          </w:p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13646" name="5182a770-151c-11f0-b38f-43deddd576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788344" name="5182a770-151c-11f0-b38f-43deddd5768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069410" name="487dffd0-151c-11f0-9097-af5b748fa8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07811" name="487dffd0-151c-11f0-9097-af5b748fa8c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Alte Post Präz</w:t>
          </w:r>
        </w:p>
        <w:p>
          <w:pPr>
            <w:spacing w:before="0" w:after="0"/>
          </w:pPr>
          <w:r>
            <w:t>232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