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+ Halle Nebengraben 21, 9430 St. Margrethen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009848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42470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