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5904929" name="8a97dc80-1141-11f0-99af-4bb81b54e7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081450" name="8a97dc80-1141-11f0-99af-4bb81b54e7c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266942" name="8f29e7c0-1141-11f0-bc35-d34a5fe52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808354" name="8f29e7c0-1141-11f0-bc35-d34a5fe522f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60872" name="af0d5b80-1141-11f0-b33d-fd14a46cfa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297841" name="af0d5b80-1141-11f0-b33d-fd14a46cfa5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225483" name="b3a64490-1141-11f0-b8a4-3b01eea4dc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153105" name="b3a64490-1141-11f0-b8a4-3b01eea4dcc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510477" name="c2868e70-1141-11f0-b92f-73de6a4f79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388016" name="c2868e70-1141-11f0-b92f-73de6a4f79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325659" name="c8c0f280-1141-11f0-9733-434d0d61cc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330392" name="c8c0f280-1141-11f0-9733-434d0d61cc1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023762" name="d4f185b0-1141-11f0-8f7a-d10b10ca71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357735" name="d4f185b0-1141-11f0-8f7a-d10b10ca710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643179" name="da2a0a20-1141-11f0-a08d-d585461b5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188190" name="da2a0a20-1141-11f0-a08d-d585461b596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921750" name="e5779050-1141-11f0-b1a9-e503d7137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469282" name="e5779050-1141-11f0-b1a9-e503d7137fd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218455" name="ea2cdb00-1141-11f0-b68b-35bf0ec5d4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790968" name="ea2cdb00-1141-11f0-b68b-35bf0ec5d49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124034" name="26b2a140-1142-11f0-9074-894626d388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105187" name="26b2a140-1142-11f0-9074-894626d3889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609789" name="3808a610-1142-11f0-b4cc-e51487962f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670497" name="3808a610-1142-11f0-b4cc-e51487962f8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393314" name="47b51990-1142-11f0-81ba-db0f824be6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438894" name="47b51990-1142-11f0-81ba-db0f824be6a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533951" name="4dd3b840-1142-11f0-8696-b7c05946c0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915542" name="4dd3b840-1142-11f0-8696-b7c05946c04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591601" name="60626420-1142-11f0-b180-edc67d3d01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515057" name="60626420-1142-11f0-b180-edc67d3d013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977574" name="641e81c0-1142-11f0-a8e8-a3e00ddb8c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809168" name="641e81c0-1142-11f0-a8e8-a3e00ddb8c3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041549" name="84e6b030-1142-11f0-8edc-1d263c00a4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124685" name="84e6b030-1142-11f0-8edc-1d263c00a46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889700" name="8a1c2760-1142-11f0-929c-0782e7230f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441567" name="8a1c2760-1142-11f0-929c-0782e7230f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1753" name="97c3a320-1142-11f0-aa31-6db3c3ab0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331013" name="97c3a320-1142-11f0-aa31-6db3c3ab065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751090" name="a205d3d0-1142-11f0-87a8-617ffabf37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486176" name="a205d3d0-1142-11f0-87a8-617ffabf376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341217" name="91704df0-1144-11f0-aee4-d5c89d6d66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724866" name="91704df0-1144-11f0-aee4-d5c89d6d662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661272" name="96eb80b0-1144-11f0-b394-6f702724fb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743067" name="96eb80b0-1144-11f0-b394-6f702724fbf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0799304" name="a6a33ed0-1144-11f0-8204-d9bb27561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223872" name="a6a33ed0-1144-11f0-8204-d9bb2756110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5151307" name="abe6bfc0-1144-11f0-a454-93fc9e6519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560699" name="abe6bfc0-1144-11f0-a454-93fc9e65193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7634078" name="c6682e10-1144-11f0-9510-5fd93155e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614937" name="c6682e10-1144-11f0-9510-5fd93155e67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966832" name="cae2b9b0-1144-11f0-8baf-afda5bb34d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502634" name="cae2b9b0-1144-11f0-8baf-afda5bb34d0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136126" name="dd66de40-1144-11f0-ac51-d903034bf4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6860" name="dd66de40-1144-11f0-ac51-d903034bf45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1534143" name="e04cc020-1144-11f0-8379-e53933799b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238473" name="e04cc020-1144-11f0-8379-e53933799bc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347251" name="f282ebc0-1144-11f0-ac18-fd26f71664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08810" name="f282ebc0-1144-11f0-ac18-fd26f71664f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574402" name="f56b65b0-1144-11f0-ad29-1bde4a4209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56393" name="f56b65b0-1144-11f0-ad29-1bde4a4209d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846794" name="052d0ee0-1145-11f0-ae40-29e1e0366e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585853" name="052d0ee0-1145-11f0-ae40-29e1e0366e0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171709" name="09e31ce0-1145-11f0-9327-bff405822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179241" name="09e31ce0-1145-11f0-9327-bff40582246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2473858" name="1fd231d0-1145-11f0-ab5d-9d79f8cbbb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097685" name="1fd231d0-1145-11f0-ab5d-9d79f8cbbb4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881704" name="232c3240-1145-11f0-bbf6-35e9638ac9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892748" name="232c3240-1145-11f0-bbf6-35e9638ac90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93376" name="31ea9c40-1145-11f0-8c59-5dcbc92a3f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787023" name="31ea9c40-1145-11f0-8c59-5dcbc92a3f5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685272" name="41b28700-1145-11f0-9424-af819468d3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353078" name="41b28700-1145-11f0-9424-af819468d33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515423" name="4f14e370-1145-11f0-98e9-eb2314b34d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697540" name="4f14e370-1145-11f0-98e9-eb2314b34d1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100732" name="530111c0-1145-11f0-9fb2-b31da7d438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170275" name="530111c0-1145-11f0-9fb2-b31da7d438b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982021" name="5e4b1580-1145-11f0-8310-21008d4942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058796" name="5e4b1580-1145-11f0-8310-21008d494286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032194" name="626e3250-1145-11f0-bbba-6bc2fc6391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555524" name="626e3250-1145-11f0-bbba-6bc2fc6391e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576273" name="0f908dc0-1146-11f0-9696-5734eaecfd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211758" name="0f908dc0-1146-11f0-9696-5734eaecfdb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7541593" name="1468c9c0-1146-11f0-ab7b-4b2c882b6d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300503" name="1468c9c0-1146-11f0-ab7b-4b2c882b6d6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69009" name="1ab030b0-1147-11f0-85f8-c32c73be14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623493" name="1ab030b0-1147-11f0-85f8-c32c73be143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885586" name="1f2f7740-1147-11f0-8a59-7967cb43c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885025" name="1f2f7740-1147-11f0-8a59-7967cb43c40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092559" name="844a08c0-1147-11f0-b965-efab840fb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807888" name="844a08c0-1147-11f0-b965-efab840fb6f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577248" name="8b875de0-1147-11f0-b668-734de824e8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357899" name="8b875de0-1147-11f0-b668-734de824e8e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rechts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812715" name="be796670-1148-11f0-ae4f-ed9e120f73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698742" name="be796670-1148-11f0-ae4f-ed9e120f737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736446" name="c3b23900-1148-11f0-a268-bbca833b8c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663319" name="c3b23900-1148-11f0-a268-bbca833b8c7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links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720964" name="558de4e0-114a-11f0-b45d-9f3ec78333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797363" name="558de4e0-114a-11f0-b45d-9f3ec78333f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076335" name="5a8a4ab0-114a-11f0-a378-a7c423230e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086781" name="5a8a4ab0-114a-11f0-a378-a7c423230e5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rechts / links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051920" name="c6dc3de0-114a-11f0-a122-635090b88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76164" name="c6dc3de0-114a-11f0-a122-635090b8818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3140321" name="ccf70c00-114a-11f0-85bc-5bdbb4e6e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932006" name="ccf70c00-114a-11f0-85bc-5bdbb4e6e2bb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rechts / links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333580" name="9c3258d0-114b-11f0-ada3-f136c65df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405995" name="9c3258d0-114b-11f0-ada3-f136c65df91b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23499" name="a05ca190-114b-11f0-829a-c9dfa84332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261828" name="a05ca190-114b-11f0-829a-c9dfa8433210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Halle Nebengraben 21, 9430 St. Margrethen</w:t>
          </w:r>
        </w:p>
        <w:p>
          <w:pPr>
            <w:spacing w:before="0" w:after="0"/>
          </w:pPr>
          <w:r>
            <w:t>231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