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Stiegli 10, 5079 Zeihen </w:t>
          </w:r>
        </w:p>
        <w:p>
          <w:pPr>
            <w:spacing w:before="0" w:after="0"/>
          </w:pPr>
          <w:r>
            <w:t>237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