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Terrasse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435770" name="b55f4600-1a93-11f0-aa0b-0138cd66cd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304780" name="b55f4600-1a93-11f0-aa0b-0138cd66cd1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8321513" name="b9b66b20-1a93-11f0-be0b-0945d22761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996734" name="b9b66b20-1a93-11f0-be0b-0945d22761a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Terrasse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Teermasse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4535018" name="cc5e4450-1a93-11f0-a5cc-8dce085f4a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373222" name="cc5e4450-1a93-11f0-a5cc-8dce085f4a9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2479903" name="d166b810-1a93-11f0-8541-bb3cde7abe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187168" name="d166b810-1a93-11f0-8541-bb3cde7abec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048046" name="e9e33930-1a94-11f0-8eae-8d8829d0cc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915691" name="e9e33930-1a94-11f0-8eae-8d8829d0ccf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207374" name="ed10d270-1a94-11f0-bb83-ed1d9f8d9d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923761" name="ed10d270-1a94-11f0-bb83-ed1d9f8d9d4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Pilzkeller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Wandregal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7974766" name="2b3d1cc0-1a95-11f0-8ae9-8f50519cb2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254805" name="2b3d1cc0-1a95-11f0-8ae9-8f50519cb2d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4269529" name="31552bc0-1a95-11f0-8a37-6b217f893e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065942" name="31552bc0-1a95-11f0-8a37-6b217f893ee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7444747" name="ac212cf0-1a95-11f0-9807-bfb270f8e2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036637" name="ac212cf0-1a95-11f0-9807-bfb270f8e28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5236346" name="afad39e0-1a95-11f0-a5dd-b596e7df8e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493323" name="afad39e0-1a95-11f0-a5dd-b596e7df8e0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6266339" name="253285d0-1a96-11f0-8f0f-097781a5ac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355030" name="253285d0-1a96-11f0-8f0f-097781a5aca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2668179" name="2ca060d0-1a96-11f0-b9fb-a19b6d6bb0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3791567" name="2ca060d0-1a96-11f0-b9fb-a19b6d6bb0d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5647986" name="38023ce0-1a97-11f0-9274-6b6eefd10d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150566" name="38023ce0-1a97-11f0-9274-6b6eefd10d7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2844897" name="3df1dc50-1a97-11f0-b293-b3f2870911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046000" name="3df1dc50-1a97-11f0-b293-b3f2870911e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Fassade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6100629" name="7adbd810-1a96-11f0-b70e-9d541f819b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186273" name="7adbd810-1a96-11f0-b70e-9d541f819ba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0023505" name="80754130-1a96-11f0-8e66-dd6c61cec7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933230" name="80754130-1a96-11f0-8e66-dd6c61cec7a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Stiegli 10, 5079 Zeihen </w:t>
          </w:r>
        </w:p>
        <w:p>
          <w:pPr>
            <w:spacing w:before="0" w:after="0"/>
          </w:pPr>
          <w:r>
            <w:t>237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