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7684892" name="5b1b7cc0-c45f-11ef-9544-e1a8d8de9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95091" name="5b1b7cc0-c45f-11ef-9544-e1a8d8de9c8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5502201" name="60ad44c0-c45f-11ef-ba80-57aed1ada1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655427" name="60ad44c0-c45f-11ef-ba80-57aed1ada10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UG bis DG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5570740" name="322bf1e0-c460-11ef-8054-99b186997d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477826" name="322bf1e0-c460-11ef-8054-99b186997dc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4027153" name="36953f70-c460-11ef-afa5-5d9a2f26b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82591" name="36953f70-c460-11ef-afa5-5d9a2f26b96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Decke / DG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5011798" name="50a1a4d0-c460-11ef-ba0a-c75e4543cc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558698" name="50a1a4d0-c460-11ef-ba0a-c75e4543cc3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5102631" name="57714400-c460-11ef-a7b3-7d4f9672a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851245" name="57714400-c460-11ef-a7b3-7d4f9672ac4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474481" name="3b87ead0-c46c-11ef-906e-25ed0736c5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626819" name="3b87ead0-c46c-11ef-906e-25ed0736c56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0618713" name="45c97f40-c46c-11ef-b78f-0110e571f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805053" name="45c97f40-c46c-11ef-b78f-0110e571f20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5932483" name="787106c0-c46c-11ef-ae4f-174728ead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692089" name="787106c0-c46c-11ef-ae4f-174728eadca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9264039" name="83dc2710-c46c-11ef-9e3a-31c3f42b0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864996" name="83dc2710-c46c-11ef-9e3a-31c3f42b0b5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0713351" name="a08caa60-c46c-11ef-9a40-cf6a76e8c6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954649" name="a08caa60-c46c-11ef-9a40-cf6a76e8c6d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3150582" name="cc2d2f00-c46c-11ef-b364-bda3b66ccc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748664" name="cc2d2f00-c46c-11ef-b364-bda3b66ccc1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8158795" name="ebac89c0-c46c-11ef-8109-07c8f8c575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961915" name="ebac89c0-c46c-11ef-8109-07c8f8c575c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2633136" name="f0a10050-c46c-11ef-8869-e94d63828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292718" name="f0a10050-c46c-11ef-8869-e94d638288f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0469407" name="05fcfd00-c46d-11ef-a9f6-fb3f50a87f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383885" name="05fcfd00-c46d-11ef-a9f6-fb3f50a87fa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9250312" name="0ce8afb0-c46d-11ef-9a41-e385a1a8dc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207917" name="0ce8afb0-c46d-11ef-9a41-e385a1a8dc2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648810" name="431da3b0-c46d-11ef-bb05-0f00571c9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432888" name="431da3b0-c46d-11ef-bb05-0f00571c997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2309723" name="47d25220-c46d-11ef-b840-afcb5d1e2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751566" name="47d25220-c46d-11ef-b840-afcb5d1e28b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8793238" name="7c8ed6f0-c46d-11ef-9b22-d94bc07cee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273584" name="7c8ed6f0-c46d-11ef-9b22-d94bc07cee6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3656114" name="8e31c340-c46d-11ef-99d5-ff5e14a685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521203" name="8e31c340-c46d-11ef-99d5-ff5e14a685d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24566891" name="ec7f9bc0-c46d-11ef-a569-4b72d69c1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569757" name="ec7f9bc0-c46d-11ef-a569-4b72d69c13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7412964" name="f481a070-c46d-11ef-9306-7166bff2c1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742081" name="f481a070-c46d-11ef-9306-7166bff2c12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2872826" name="65816440-c46e-11ef-8b77-51250f362f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738209" name="65816440-c46e-11ef-8b77-51250f362f6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5557209" name="6bb20450-c46e-11ef-ad34-e7608d8da8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580219" name="6bb20450-c46e-11ef-ad34-e7608d8da8a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9119663" name="14370280-c472-11ef-8124-71a00356d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588998" name="14370280-c472-11ef-8124-71a00356d34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7810025" name="225f9520-c472-11ef-b777-ed1d109e50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67516" name="225f9520-c472-11ef-b777-ed1d109e509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4204938" name="30d20200-c472-11ef-8ec9-e369b05eb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838661" name="30d20200-c472-11ef-8ec9-e369b05ebaa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3604194" name="378ae4e0-c472-11ef-855b-210e715d9d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73361" name="378ae4e0-c472-11ef-855b-210e715d9d6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8860775" name="6704fa30-c472-11ef-b4e1-a3af7aabd6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42581" name="6704fa30-c472-11ef-b4e1-a3af7aabd66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5569704" name="c18230c0-c474-11ef-9acc-29a4ea6add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088177" name="c18230c0-c474-11ef-9acc-29a4ea6addd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Fesnteranschlag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4551289" name="d2cf5bf0-c474-11ef-a71f-db3df5b49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811023" name="d2cf5bf0-c474-11ef-a71f-db3df5b497a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7579383" name="d7fd8020-c474-11ef-8f80-db130cd66d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712793" name="d7fd8020-c474-11ef-8f80-db130cd66dd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427029" name="f7007ef0-c474-11ef-8d10-0ded50edb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68538" name="f7007ef0-c474-11ef-8d10-0ded50edbc7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4107461" name="fdbbabc0-c474-11ef-83e6-915cbde658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532424" name="fdbbabc0-c474-11ef-83e6-915cbde6588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1974570" name="14ff37b0-c476-11ef-8eca-fb558e3ada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605687" name="14ff37b0-c476-11ef-8eca-fb558e3adad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6719939" name="32d3efb0-c476-11ef-9f60-418bb28ca6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664788" name="32d3efb0-c476-11ef-9f60-418bb28ca6d0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5871503" name="b72decc0-c476-11ef-81ab-d35bf722c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824331" name="b72decc0-c476-11ef-81ab-d35bf722cbb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351041" name="be5a03d0-c476-11ef-ade2-89dbf91665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488232" name="be5a03d0-c476-11ef-ade2-89dbf916658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487221" name="7e8b7b30-c476-11ef-a0bf-55073bd13c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612804" name="7e8b7b30-c476-11ef-a0bf-55073bd13cf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24945" name="85345880-c476-11ef-85ef-8b8f5d11cb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937883" name="85345880-c476-11ef-85ef-8b8f5d11cb11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4608316" name="79cdba20-c478-11ef-aaff-5903c2d3d1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137674" name="79cdba20-c478-11ef-aaff-5903c2d3d119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9906691" name="96c112d0-c478-11ef-8edc-5f312d35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222701" name="96c112d0-c478-11ef-8edc-5f312d3596fb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9188961" name="aaed6920-c478-11ef-a9f6-b71675a14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125892" name="aaed6920-c478-11ef-a9f6-b71675a14ba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6308528" name="b07b6090-c478-11ef-af4f-b933b7f53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70880" name="b07b6090-c478-11ef-af4f-b933b7f53c7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3273684" name="fbc42f40-c479-11ef-b069-ed7bcccf2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881604" name="fbc42f40-c479-11ef-b069-ed7bcccf267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9633299" name="1540b0b0-c47a-11ef-b0c3-192cf0c902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350833" name="1540b0b0-c47a-11ef-b0c3-192cf0c9028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8093799" name="2669d920-c47a-11ef-85d1-678fe4e6a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437968" name="2669d920-c47a-11ef-85d1-678fe4e6a7b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3513713" name="2b82c7a0-c47a-11ef-9133-7fe4859653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341042" name="2b82c7a0-c47a-11ef-9133-7fe4859653a0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PCB-1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3489123" name="aa150c80-c462-11ef-b444-2717c5550f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387534" name="aa150c80-c462-11ef-b444-2717c5550ff4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9406297" name="b4168ab0-c462-11ef-9535-5578aa40f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285765" name="b4168ab0-c462-11ef-9535-5578aa40f3dc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Lindenstrasse 10</w:t>
          </w:r>
        </w:p>
        <w:p>
          <w:pPr>
            <w:spacing w:before="0" w:after="0"/>
          </w:pPr>
          <w:r>
            <w:t>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