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Milchgasse 14, 5000 Aarau  </w:t>
          </w:r>
        </w:p>
        <w:p>
          <w:pPr>
            <w:spacing w:before="0" w:after="0"/>
          </w:pPr>
          <w:r>
            <w:t>22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