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118583" name="a8005dc0-0f97-11f0-b13e-21d372722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014170" name="a8005dc0-0f97-11f0-b13e-21d37272270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907248" name="ab54dff0-0f97-11f0-8b88-cbdc64a9e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074315" name="ab54dff0-0f97-11f0-8b88-cbdc64a9e5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205968" name="caa821a0-0f97-11f0-b0f4-1f1db3243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474885" name="caa821a0-0f97-11f0-b0f4-1f1db32435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778669" name="d8ed15e0-0f97-11f0-905c-ff88cfc1f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649786" name="d8ed15e0-0f97-11f0-905c-ff88cfc1f12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schwarzer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845484" name="f4b709c0-0f97-11f0-9794-d996d32ba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561132" name="f4b709c0-0f97-11f0-9794-d996d32ba3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621316" name="ff726210-0f97-11f0-9c9b-850f3e38c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184211" name="ff726210-0f97-11f0-9c9b-850f3e38cbc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22729" name="4efffbd0-0f98-11f0-b219-85f0961583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212336" name="4efffbd0-0f98-11f0-b219-85f0961583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037348" name="533d5760-0f98-11f0-8118-df4f01f34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307556" name="533d5760-0f98-11f0-8118-df4f01f34d1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361179" name="1aee4080-0f99-11f0-b474-dd13c0838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884884" name="1aee4080-0f99-11f0-b474-dd13c08388d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583498" name="1f386d50-0f99-11f0-902a-bb4fbf2e7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790667" name="1f386d50-0f99-11f0-902a-bb4fbf2e7d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2-1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8316" name="694ee110-0f9b-11f0-9da9-1796e557b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030145" name="694ee110-0f9b-11f0-9da9-1796e557bd4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119419" name="6ccd5970-0f9b-11f0-96b0-fdfe4be4b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414672" name="6ccd5970-0f9b-11f0-96b0-fdfe4be4bb0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2-1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754177" name="8a6640f0-0f9b-11f0-bafb-5f558e413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729908" name="8a6640f0-0f9b-11f0-bafb-5f558e41328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4733" name="8ffee6c0-0f9b-11f0-823e-0fb57245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466847" name="8ffee6c0-0f9b-11f0-823e-0fb57245ebe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1- 2.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682759" name="b63bb840-0f9b-11f0-b820-ff56dfcf2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13573" name="b63bb840-0f9b-11f0-b820-ff56dfcf26d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343430" name="be2998b0-0f9b-11f0-8e12-ef1b83824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202016" name="be2998b0-0f9b-11f0-8e12-ef1b838249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1- 2.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841388" name="da7d5600-0f9b-11f0-8d1b-3b1cea0ac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910293" name="da7d5600-0f9b-11f0-8d1b-3b1cea0acb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197564" name="e0911f40-0f9b-11f0-a5fa-213bb4868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53525" name="e0911f40-0f9b-11f0-a5fa-213bb48688c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02843" name="a5b0af20-0f9c-11f0-8a2c-4b2521839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581522" name="a5b0af20-0f9c-11f0-8a2c-4b252183900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402139" name="aa0d0460-0f9c-11f0-ab82-59a64bf2a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397711" name="aa0d0460-0f9c-11f0-ab82-59a64bf2a4c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575679" name="c9cb15d0-0f9c-11f0-96de-53dfa1ba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181993" name="c9cb15d0-0f9c-11f0-96de-53dfa1ba1b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186213" name="d10584c0-0f9c-11f0-9302-91e87be75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41741" name="d10584c0-0f9c-11f0-9302-91e87be7536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255288" name="e59d4710-0f9c-11f0-a12c-3901c72656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77258" name="e59d4710-0f9c-11f0-a12c-3901c726563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971539" name="eb43cf90-0f9c-11f0-92d6-c5c281896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455091" name="eb43cf90-0f9c-11f0-92d6-c5c281896d9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758636" name="f551f7f0-0f9c-11f0-b31d-0323ea2c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042513" name="f551f7f0-0f9c-11f0-b31d-0323ea2cad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657722" name="fccacf70-0f9c-11f0-87a0-4fee0430d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813731" name="fccacf70-0f9c-11f0-87a0-4fee0430db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785748" name="c229d950-0f9d-11f0-8da3-21dbe92b1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00374" name="c229d950-0f9d-11f0-8da3-21dbe92b16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805705" name="c8bc2160-0f9d-11f0-9e33-29899fded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132090" name="c8bc2160-0f9d-11f0-9e33-29899fded71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080375" name="661e3330-0f9e-11f0-bdbe-df223b0a40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472978" name="661e3330-0f9e-11f0-bdbe-df223b0a401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5310" name="6a493f40-0f9e-11f0-900b-dbc237129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77705" name="6a493f40-0f9e-11f0-900b-dbc237129e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928917" name="7cc57490-0f9e-11f0-9105-f311ac9e3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773804" name="7cc57490-0f9e-11f0-9105-f311ac9e35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730073" name="810a2320-0f9e-11f0-8002-0fa3e0e843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149422" name="810a2320-0f9e-11f0-8002-0fa3e0e8436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930361" name="47411670-0f9f-11f0-a0f9-3522e41ba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568927" name="47411670-0f9f-11f0-a0f9-3522e41ba70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522905" name="4e9798e0-0f9f-11f0-8add-5b7e9c67ea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767119" name="4e9798e0-0f9f-11f0-8add-5b7e9c67ea5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863602" name="37d23640-0fa1-11f0-91d9-87ec4dcc0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552266" name="37d23640-0fa1-11f0-91d9-87ec4dcc058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75010" name="3b7dd920-0fa1-11f0-9a51-09dae9632e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070195" name="3b7dd920-0fa1-11f0-9a51-09dae9632ec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849179" name="4b158c20-0fa1-11f0-a2e1-f5f67fdcbd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836309" name="4b158c20-0fa1-11f0-a2e1-f5f67fdcbdb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223983" name="50d34620-0fa1-11f0-b176-ad230d518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837725" name="50d34620-0fa1-11f0-b176-ad230d5186c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325589" name="61a797d0-0fa1-11f0-a05a-05e478635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358906" name="61a797d0-0fa1-11f0-a05a-05e478635ab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34820" name="65653c10-0fa1-11f0-bea0-e7ffda36c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79333" name="65653c10-0fa1-11f0-bea0-e7ffda36cdb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229206" name="7248f2a0-0fa1-11f0-8dc0-7ba50cbce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723703" name="7248f2a0-0fa1-11f0-8dc0-7ba50cbce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032653" name="77217cc0-0fa1-11f0-9037-b790b4d23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157781" name="77217cc0-0fa1-11f0-9037-b790b4d23cd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968027" name="880c3ca0-0fa1-11f0-aca8-57dca4910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269263" name="880c3ca0-0fa1-11f0-aca8-57dca4910a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713570" name="8caf5ee0-0fa1-11f0-bcd3-896c32a21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336317" name="8caf5ee0-0fa1-11f0-bcd3-896c32a21be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- Estrich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934073" name="05068f80-0fa2-11f0-a30a-b3ab9de6df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007991" name="05068f80-0fa2-11f0-a30a-b3ab9de6df0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363756" name="206e1810-0fa2-11f0-bd3e-436230246e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30547" name="206e1810-0fa2-11f0-bd3e-436230246e01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Milchgasse 14, 5000 Aarau  </w:t>
          </w:r>
        </w:p>
        <w:p>
          <w:pPr>
            <w:spacing w:before="0" w:after="0"/>
          </w:pPr>
          <w:r>
            <w:t>229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