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Bodenschüttung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Blei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Faserzementrohr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Febsterrahmen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