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Turmstrasse 23,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605337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884199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