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738701" name="ca20f970-16ac-11f0-b209-eb6999da6f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2953" name="ca20f970-16ac-11f0-b209-eb6999da6f5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133190" name="d024e430-16ac-11f0-9735-31621fab65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645920" name="d024e430-16ac-11f0-9735-31621fab656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3972276" name="dd32df10-16ac-11f0-9592-2f06caca3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025577" name="dd32df10-16ac-11f0-9592-2f06caca3a6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4236314" name="e3a3bc70-16ac-11f0-a40b-df0899030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802929" name="e3a3bc70-16ac-11f0-a40b-df08990303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920469" name="ee72eae0-16ac-11f0-a988-270b78baf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195219" name="ee72eae0-16ac-11f0-a988-270b78baf6a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097005" name="f4aa41b0-16ac-11f0-a97a-c9b39a17e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291841" name="f4aa41b0-16ac-11f0-a97a-c9b39a17e08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6999581" name="0157a600-16ad-11f0-b8ee-55c9caa51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233455" name="0157a600-16ad-11f0-b8ee-55c9caa5177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672466" name="09547a90-16ad-11f0-80f9-1f6f445ac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75559" name="09547a90-16ad-11f0-80f9-1f6f445ac68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Bodenschüttung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8773406" name="468bb680-16ad-11f0-a99b-21ee474270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363168" name="468bb680-16ad-11f0-a99b-21ee474270d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938984" name="4d81a260-16ad-11f0-823a-b1f129aff1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833571" name="4d81a260-16ad-11f0-823a-b1f129aff1f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Blei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0319267" name="f5357540-16ad-11f0-aeae-eff1128a38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770713" name="f5357540-16ad-11f0-aeae-eff1128a382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294141" name="f948b390-16ad-11f0-bcd8-1b875adcf3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331031" name="f948b390-16ad-11f0-bcd8-1b875adcf3f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975973" name="1175d1a0-16ae-11f0-89aa-65514152f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366189" name="1175d1a0-16ae-11f0-89aa-65514152f5e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532110" name="16416370-16ae-11f0-a1c6-494e80e552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284774" name="16416370-16ae-11f0-a1c6-494e80e5522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289174" name="9fce2650-16b3-11f0-ab9a-2d236e9ac3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307891" name="9fce2650-16b3-11f0-ab9a-2d236e9ac32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683178" name="a6d26a10-16b3-11f0-bef4-797eae828c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757736" name="a6d26a10-16b3-11f0-bef4-797eae828c0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71834" name="b7eb65e0-16b3-11f0-a94a-9f89931967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219218" name="b7eb65e0-16b3-11f0-a94a-9f899319671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991285" name="bc99abb0-16b3-11f0-b563-4d2d323a76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559239" name="bc99abb0-16b3-11f0-b563-4d2d323a76b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628309" name="d5a14b40-16b3-11f0-ab58-dbc87647c9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092783" name="d5a14b40-16b3-11f0-ab58-dbc87647c98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008647" name="d8f4e310-16b3-11f0-bd0f-25acc858f7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331129" name="d8f4e310-16b3-11f0-bd0f-25acc858f79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6258335" name="eb32afd0-16b3-11f0-bf44-1ff5a8d736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402544" name="eb32afd0-16b3-11f0-bf44-1ff5a8d7364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6611124" name="f1436bd0-16b3-11f0-a2c8-0f6cbfd0c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374746" name="f1436bd0-16b3-11f0-a2c8-0f6cbfd0c11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008084" name="11061120-16b4-11f0-ad80-33fedf927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310123" name="11061120-16b4-11f0-ad80-33fedf92787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119911" name="153785d0-16b4-11f0-945d-7f16a0370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776485" name="153785d0-16b4-11f0-945d-7f16a0370f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467465" name="28153c10-16b4-11f0-a5a8-b764ec0050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376624" name="28153c10-16b4-11f0-a5a8-b764ec00501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884711" name="34c8bae0-16b4-11f0-a03d-57dc57d55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14383" name="34c8bae0-16b4-11f0-a03d-57dc57d5545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239449" name="502546f0-16b4-11f0-8e50-c38cdf0bdf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120303" name="502546f0-16b4-11f0-8e50-c38cdf0bdf4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672956" name="566ec630-16b4-11f0-9388-9b042cff8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84160" name="566ec630-16b4-11f0-9388-9b042cff82f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7399837" name="945d1d20-16b4-11f0-9c9f-ed58215be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180424" name="945d1d20-16b4-11f0-9c9f-ed58215be1b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277098" name="986c3cc0-16b4-11f0-980d-0315ebadc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508910" name="986c3cc0-16b4-11f0-980d-0315ebadc34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086394" name="a54a7510-16b4-11f0-b101-9bbcd7ccfe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410798" name="a54a7510-16b4-11f0-b101-9bbcd7ccfe4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897628" name="abc45320-16b4-11f0-9a3d-d91eb842bd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484568" name="abc45320-16b4-11f0-9a3d-d91eb842bd0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389779" name="bce7d640-16b4-11f0-bbba-4ddf49593e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803574" name="bce7d640-16b4-11f0-bbba-4ddf49593e3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303772" name="c8fe2ab0-16b4-11f0-965e-61ba2eaef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746780" name="c8fe2ab0-16b4-11f0-965e-61ba2eaef71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Entré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286175" name="1a8dd600-16b5-11f0-84bb-698bede302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895234" name="1a8dd600-16b5-11f0-84bb-698bede302f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027071" name="1f007260-16b5-11f0-9c86-11f13d3d18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738294" name="1f007260-16b5-11f0-9c86-11f13d3d18a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237142" name="5edbcc40-16b5-11f0-9c3a-c5f3e6ac51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180996" name="5edbcc40-16b5-11f0-9c3a-c5f3e6ac514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91230" name="70dd0530-16b5-11f0-9370-3f4e4cd170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425174" name="70dd0530-16b5-11f0-9370-3f4e4cd1704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4519750" name="84ebe870-16b5-11f0-a7b6-ab1e0ff4e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858737" name="84ebe870-16b5-11f0-a7b6-ab1e0ff4e5c0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998526" name="892ee950-16b5-11f0-b53e-1d71acba17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602205" name="892ee950-16b5-11f0-b53e-1d71acba17e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609410" name="93cc8070-16b5-11f0-b44c-99b8389998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116804" name="93cc8070-16b5-11f0-b44c-99b838999812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764241" name="98614ad0-16b5-11f0-9fed-ff24b43a1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651827" name="98614ad0-16b5-11f0-9fed-ff24b43a101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07033" name="b49ff980-16b5-11f0-94c1-fb4aeb7cda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450348" name="b49ff980-16b5-11f0-94c1-fb4aeb7cdad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695318" name="b9a475a0-16b5-11f0-bf78-e511b8cdad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271175" name="b9a475a0-16b5-11f0-bf78-e511b8cdad1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929444" name="9a6bfd00-16b7-11f0-86ba-4fe048b3ca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243796" name="9a6bfd00-16b7-11f0-86ba-4fe048b3ca75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394011" name="a077aff0-16b7-11f0-81a0-cd838ef130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724836" name="a077aff0-16b7-11f0-81a0-cd838ef130c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259225" name="b7094670-16b7-11f0-a4bb-6ddbe1f6e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975948" name="b7094670-16b7-11f0-a4bb-6ddbe1f6e8f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390627" name="bc1849e0-16b7-11f0-bc10-e3e1192c65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899821" name="bc1849e0-16b7-11f0-bc10-e3e1192c655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9866237" name="d4077490-16b7-11f0-8078-f5b5f73701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40505" name="d4077490-16b7-11f0-8078-f5b5f737014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223138" name="deb5fba0-16b7-11f0-a130-03dec30d24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097653" name="deb5fba0-16b7-11f0-a130-03dec30d246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Spachtelmasse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356055" name="10c6e870-16b8-11f0-8fdf-e35b80f1f9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790358" name="10c6e870-16b8-11f0-8fdf-e35b80f1f93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895909" name="18beb3f0-16b8-11f0-bc2a-df0864e10f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12733" name="18beb3f0-16b8-11f0-bc2a-df0864e10ff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35263" name="438c5830-16b8-11f0-8154-5757d3f70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954628" name="438c5830-16b8-11f0-8154-5757d3f7057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890958" name="4ac5dcc0-16b8-11f0-935d-03ab7ea16f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374603" name="4ac5dcc0-16b8-11f0-935d-03ab7ea16f2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471669" name="03da14b0-16b9-11f0-99ba-5b1a3de0b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352118" name="03da14b0-16b9-11f0-99ba-5b1a3de0b89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6463357" name="119343b0-16b9-11f0-8104-05f5098d7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481251" name="119343b0-16b9-11f0-8104-05f5098d76b1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Febsterrahmen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062477" name="db4db870-16b9-11f0-abdc-53ec6dcd88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829010" name="db4db870-16b9-11f0-abdc-53ec6dcd886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2854283" name="deac73d0-16b9-11f0-a6cf-b14277bd3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811301" name="deac73d0-16b9-11f0-a6cf-b14277bd396b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Turmstrasse 23, 8400 Winterthur</w:t>
          </w:r>
        </w:p>
        <w:p>
          <w:pPr>
            <w:spacing w:before="0" w:after="0"/>
          </w:pPr>
          <w:r>
            <w:t>235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footer.xml" Type="http://schemas.openxmlformats.org/officeDocument/2006/relationships/footer" Id="rId6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