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Alte Post Präz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366609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519708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Marco Marugg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