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Post Präz</w:t>
          </w:r>
        </w:p>
        <w:p>
          <w:pPr>
            <w:spacing w:before="0" w:after="0"/>
          </w:pPr>
          <w:r>
            <w:t>232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