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284345" name="d8bb7e50-1518-11f0-8a6e-93641b7e8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28428" name="d8bb7e50-1518-11f0-8a6e-93641b7e82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002532" name="e1b8d2f0-1518-11f0-9d28-6bbba9cc7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474409" name="e1b8d2f0-1518-11f0-9d28-6bbba9cc7c0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092015" name="930cb400-1522-11f0-b889-6ddb03cba0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616229" name="930cb400-1522-11f0-b889-6ddb03cba0f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721034" name="96fefcd0-1522-11f0-9509-91e6668bc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112410" name="96fefcd0-1522-11f0-9509-91e6668bc5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Belagskleber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192633" name="e3b0ede0-1522-11f0-9207-e771645bd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098565" name="e3b0ede0-1522-11f0-9207-e771645bdfc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051892" name="e8d85b50-1522-11f0-9151-e35a7d7829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2305" name="e8d85b50-1522-11f0-9151-e35a7d78291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441912" name="09604c70-1523-11f0-ae2b-db51431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984418" name="09604c70-1523-11f0-ae2b-db51431ca10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9917494" name="0f163e40-1523-11f0-9fb4-43645643d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978450" name="0f163e40-1523-11f0-9fb4-43645643dc5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582275" name="dd0dc070-1523-11f0-bcb8-7b95c8f51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57650" name="dd0dc070-1523-11f0-bcb8-7b95c8f51e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712175" name="e8de0b30-1523-11f0-9bbf-9b25ec991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114542" name="e8de0b30-1523-11f0-9bbf-9b25ec9916c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Sockelkleber</w:t>
            </w:r>
          </w:p>
          <w:p>
            <w:pPr>
              <w:spacing w:before="0" w:after="0"/>
            </w:pPr>
            <w:r>
              <w:t>Sockelfliesen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200731" name="22e1e180-1524-11f0-8760-21e0a9f8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477778" name="22e1e180-1524-11f0-8760-21e0a9f8be5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411594" name="34f20e90-1524-11f0-a996-3f641ff00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64225" name="34f20e90-1524-11f0-a996-3f641ff006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62838" name="747f4870-1524-11f0-b3d4-0b9a6b122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47539" name="747f4870-1524-11f0-b3d4-0b9a6b12224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69824" name="78bdb570-1524-11f0-b276-4d484e13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358507" name="78bdb570-1524-11f0-b276-4d484e1356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alten Fenster</w:t>
            </w:r>
          </w:p>
          <w:p>
            <w:pPr>
              <w:spacing w:before="0" w:after="0"/>
            </w:pPr>
            <w:r>
              <w:t>bride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86807" name="9d2c56a0-1524-11f0-94ad-bb95b5a295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094882" name="9d2c56a0-1524-11f0-94ad-bb95b5a295a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951355" name="a38231f0-1524-11f0-92dc-6f880b857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766025" name="a38231f0-1524-11f0-92dc-6f880b8575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02399" name="fd61c8f0-1526-11f0-b6e0-791fee295a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867186" name="fd61c8f0-1526-11f0-b6e0-791fee295a0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833910" name="02189a40-1527-11f0-a40f-2ff8b61fb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746351" name="02189a40-1527-11f0-a40f-2ff8b61fbf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042141" name="1f627760-1527-11f0-addf-05bf64bb1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220615" name="1f627760-1527-11f0-addf-05bf64bb18b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081280" name="244fc200-1527-11f0-a893-53601078f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84901" name="244fc200-1527-11f0-a893-53601078f6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761761" name="85270480-1527-11f0-b337-b33ae2645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964162" name="85270480-1527-11f0-b337-b33ae2645b8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178687" name="8a781a00-1527-11f0-a147-1f001dca50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683707" name="8a781a00-1527-11f0-a147-1f001dca500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405198" name="5c7063f0-1528-11f0-858d-8f1afe8072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119172" name="5c7063f0-1528-11f0-858d-8f1afe80728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912721" name="60a6e1b0-1528-11f0-aa30-adee4af25d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80074" name="60a6e1b0-1528-11f0-aa30-adee4af25d7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020717" name="84915ec0-1528-11f0-ba76-25e51caeea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0817" name="84915ec0-1528-11f0-ba76-25e51caeeac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20877" name="9041c570-1528-11f0-a7ee-cfc1da73a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822793" name="9041c570-1528-11f0-a7ee-cfc1da73a45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zweiter Belag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252926" name="639e3dd0-152a-11f0-99a3-c74b97c9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558435" name="639e3dd0-152a-11f0-99a3-c74b97c93a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2914280" name="67eb9ef0-152a-11f0-a6d3-c1d49e322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894248" name="67eb9ef0-152a-11f0-a6d3-c1d49e3222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613450" name="aded38a0-152a-11f0-9529-7f327e126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926968" name="aded38a0-152a-11f0-9529-7f327e126f6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911956" name="b5b67a10-152a-11f0-9575-bd9ec73d6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725965" name="b5b67a10-152a-11f0-9575-bd9ec73d6df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1157524" name="dc129360-152a-11f0-930a-89f25fbec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171961" name="dc129360-152a-11f0-930a-89f25fbecd4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09091" name="e368c7b0-152a-11f0-8930-d74f21b10b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600265" name="e368c7b0-152a-11f0-8930-d74f21b10b2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959725" name="37b04a90-152c-11f0-8643-0986b1e1fe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80119" name="37b04a90-152c-11f0-8643-0986b1e1fe3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454953" name="3e413310-152c-11f0-b23d-0be4c10e5d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89685" name="3e413310-152c-11f0-b23d-0be4c10e5db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Konstruktionsholz</w:t>
            </w:r>
          </w:p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384871" name="5182a770-151c-11f0-b38f-43deddd576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653156" name="5182a770-151c-11f0-b38f-43deddd5768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13631" name="487dffd0-151c-11f0-9097-af5b748fa8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944846" name="487dffd0-151c-11f0-9097-af5b748fa8c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Post Präz</w:t>
          </w:r>
        </w:p>
        <w:p>
          <w:pPr>
            <w:spacing w:before="0" w:after="0"/>
          </w:pPr>
          <w:r>
            <w:t>232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