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Milchgasse 14, 5000 Aarau 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229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83537950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3998679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