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ilchgasse 14, 5000 Aarau  </w:t>
          </w:r>
        </w:p>
        <w:p>
          <w:pPr>
            <w:spacing w:before="0" w:after="0"/>
          </w:pPr>
          <w:r>
            <w:t>2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