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235671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34886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