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1282770" name="744d4f10-153c-11f0-82b5-59aa069a51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956932" name="744d4f10-153c-11f0-82b5-59aa069a51d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9413460" name="7ab63d30-153c-11f0-ac3d-c56c3c31c9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084565" name="7ab63d30-153c-11f0-ac3d-c56c3c31c97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145134" name="8c6c6360-153c-11f0-a29d-336b690d31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297336" name="8c6c6360-153c-11f0-a29d-336b690d313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3228031" name="92a82700-153c-11f0-a7fd-1b5011e960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586743" name="92a82700-153c-11f0-a7fd-1b5011e960f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5395113" name="b47df4e0-153c-11f0-a6cd-25e5cc5e51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080445" name="b47df4e0-153c-11f0-a6cd-25e5cc5e514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0339312" name="bc6a4eb0-153c-11f0-a1ec-ef9d3cd31e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67038" name="bc6a4eb0-153c-11f0-a1ec-ef9d3cd31e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0650457" name="c7cbab00-153c-11f0-a96b-c108dcb8c6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52751" name="c7cbab00-153c-11f0-a96b-c108dcb8c69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6812786" name="ce5cba90-153c-11f0-8a0c-19d1716304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08978" name="ce5cba90-153c-11f0-8a0c-19d17163046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824026" name="e8d946e0-153c-11f0-8f61-4141ca40af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483186" name="e8d946e0-153c-11f0-8f61-4141ca40afe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285439" name="ec238fe0-153c-11f0-9d71-e9878b980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869156" name="ec238fe0-153c-11f0-9d71-e9878b98068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9674979" name="fde4b290-153c-11f0-aefe-639ddd7d9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157980" name="fde4b290-153c-11f0-aefe-639ddd7d91e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8583519" name="04d3c0a0-153d-11f0-8186-730e51d14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061867" name="04d3c0a0-153d-11f0-8186-730e51d140d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9404277" name="1420fd20-153d-11f0-af69-e9e52a7fef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860352" name="1420fd20-153d-11f0-af69-e9e52a7fefd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586664" name="1afbe6f0-153d-11f0-9ff9-515a473fb6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605945" name="1afbe6f0-153d-11f0-9ff9-515a473fb66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3201900" name="3385a3f0-153d-11f0-a92c-4ffba299c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934424" name="3385a3f0-153d-11f0-a92c-4ffba299c01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9999459" name="386d7050-153d-11f0-803a-cfaaf8e5b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076569" name="386d7050-153d-11f0-803a-cfaaf8e5bf7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7455416" name="52d674a0-153d-11f0-9f1e-fb3b612733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072142" name="52d674a0-153d-11f0-9f1e-fb3b612733b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481871" name="5c3a2c30-153d-11f0-a806-254652e2d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281735" name="5c3a2c30-153d-11f0-a806-254652e2da8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7624485" name="fb465cd0-1543-11f0-bde8-95dc909113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866727" name="fb465cd0-1543-11f0-bde8-95dc909113f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0759871" name="01fc5980-1544-11f0-93e2-bf7801486e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252011" name="01fc5980-1544-11f0-93e2-bf7801486e6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3180629" name="2f67da20-1544-11f0-b872-3b79f4853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632973" name="2f67da20-1544-11f0-b872-3b79f48534d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96606" name="349bcab0-1544-11f0-b349-79df83187f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014964" name="349bcab0-1544-11f0-b349-79df83187f2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357520" name="4fbc5f30-1544-11f0-a196-4dac596c5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574263" name="4fbc5f30-1544-11f0-a196-4dac596c56d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5280531" name="54f558d0-1544-11f0-a692-47ed1206d6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936013" name="54f558d0-1544-11f0-a692-47ed1206d6b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3217074" name="67018e40-1544-11f0-8267-370f369248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952439" name="67018e40-1544-11f0-8267-370f3692482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8062271" name="6a02e760-1544-11f0-a0a3-0fdf243567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812351" name="6a02e760-1544-11f0-a0a3-0fdf243567a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4044675" name="99410520-1544-11f0-a525-8b21a10163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029599" name="99410520-1544-11f0-a525-8b21a101636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7369379" name="9f355f80-1544-11f0-9f69-cd4d39da86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048483" name="9f355f80-1544-11f0-9f69-cd4d39da86f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2074532" name="abcc2e90-1544-11f0-9107-4773b4ea82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082577" name="abcc2e90-1544-11f0-9107-4773b4ea826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2456415" name="b0b385c0-1544-11f0-891a-1d5a3a20c8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076290" name="b0b385c0-1544-11f0-891a-1d5a3a20c88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1377252" name="0c8c1880-1545-11f0-a5b3-cfc4e8881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361122" name="0c8c1880-1545-11f0-a5b3-cfc4e888171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954773" name="10cb6fe0-1545-11f0-afe3-191c5c7c28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469323" name="10cb6fe0-1545-11f0-afe3-191c5c7c28e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019122" name="c1a9f380-1546-11f0-ab5f-7f47b150f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565483" name="c1a9f380-1546-11f0-ab5f-7f47b150f4f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1546860" name="c481a490-1546-11f0-9050-09d5c59f8a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362672" name="c481a490-1546-11f0-9050-09d5c59f8af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359981" name="d043e590-1546-11f0-be8e-0d10c4b3d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797612" name="d043e590-1546-11f0-be8e-0d10c4b3d225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1605041" name="d48f9900-1546-11f0-8568-f7dd981350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512669" name="d48f9900-1546-11f0-8568-f7dd981350ab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421208" name="e91f4500-1546-11f0-b08b-21c3a05a3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056156" name="e91f4500-1546-11f0-b08b-21c3a05a3df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9461783" name="eeeba500-1546-11f0-b26e-f98e1752ca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495381" name="eeeba500-1546-11f0-b26e-f98e1752ca7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1559593" name="00675a40-1547-11f0-8552-1dd0589811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125777" name="00675a40-1547-11f0-8552-1dd0589811e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181407" name="05c62b60-1547-11f0-9d5f-c32151f60f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607467" name="05c62b60-1547-11f0-9d5f-c32151f60f1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1624256" name="14981d60-1547-11f0-994f-c75a5d255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352840" name="14981d60-1547-11f0-994f-c75a5d2559b1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4939283" name="197b07c0-1547-11f0-b89e-413782bf3b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016027" name="197b07c0-1547-11f0-b89e-413782bf3b82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Estrich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328053" name="c72f42f0-1547-11f0-a103-b96ce95b9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446354" name="c72f42f0-1547-11f0-a103-b96ce95b9247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1386028" name="cd6672b0-1547-11f0-9846-e19b1d9053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892035" name="cd6672b0-1547-11f0-9846-e19b1d90531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Rütihofstrasse 14, 8400 Winterthur </w:t>
          </w:r>
        </w:p>
        <w:p>
          <w:pPr>
            <w:spacing w:before="0" w:after="0"/>
          </w:pPr>
          <w:r>
            <w:t>234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