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Kindergarten Schülerrain 10, 8708 Männedorf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233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700042254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36212436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