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3633892" name="4f790f50-146d-11f0-ad2e-c573a21d26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3253717" name="4f790f50-146d-11f0-ad2e-c573a21d26c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2251555" name="58238900-146d-11f0-8fe3-338a14fc60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9264705" name="58238900-146d-11f0-8fe3-338a14fc60a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Schichtenanalyse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Schichtenanalyse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0184249" name="7f43dcb0-146d-11f0-b1e9-13e6241e79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879130" name="7f43dcb0-146d-11f0-b1e9-13e6241e795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719207" name="8d221fe0-146d-11f0-9f34-596693d905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739604" name="8d221fe0-146d-11f0-9f34-596693d905d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Sockelplatten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Sockelplatten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6309482" name="ce8dddc0-146d-11f0-93cc-e96e0b6d32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5921723" name="ce8dddc0-146d-11f0-93cc-e96e0b6d32a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6211173" name="d77671e0-146d-11f0-bc6a-fdb631bff4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6677521" name="d77671e0-146d-11f0-bc6a-fdb631bff49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Schichtenanalyse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Schichtenanalyse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7403935" name="fb993d00-146d-11f0-b31a-51dd421ab0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3824383" name="fb993d00-146d-11f0-b31a-51dd421ab00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624002" name="03449630-146e-11f0-8889-99301859161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6776295" name="03449630-146e-11f0-8889-99301859161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Schülerrain 10, 8708 Männedorf</w:t>
          </w:r>
        </w:p>
        <w:p>
          <w:pPr>
            <w:spacing w:before="0" w:after="0"/>
          </w:pPr>
          <w:r>
            <w:t>233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