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4359902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4269783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