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906154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802164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234848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808818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665420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345088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551479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284451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67232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415300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174952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007565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921378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625589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647098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32266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116535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081943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965807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523635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097111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523208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135557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83930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07461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590887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938521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609127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607455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933471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495335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532013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524784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286419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981932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34665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591011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914344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199660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280822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579923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958313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087440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71055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006845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785435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19143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909186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168727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444511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629069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777325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67098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145405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141289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05465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091578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07603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493136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506319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167446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487769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997703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608923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501515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634831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116901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1852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539331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618054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687319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593156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271850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703880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205310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676370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077474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278310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9569843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289450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023820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92828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537834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689390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253895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385378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266356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863932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634741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128082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855518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907171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411576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95824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618615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05666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128445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284763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257263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427711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777390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19247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744411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640289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747403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391765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908501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825355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576979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24200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900481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248406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272284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74979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623658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042057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867650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47276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693514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199607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Schichtanalyse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55580" name="2cddfda0-056f-11f0-ba84-a1799779d9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140440" name="2cddfda0-056f-11f0-ba84-a1799779d9e7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406760" name="33ec7a90-056f-11f0-8c11-eb63fe544f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089206" name="33ec7a90-056f-11f0-8c11-eb63fe544f7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435338" name="6a85bc60-0574-11f0-8205-b7479793fa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516698" name="6a85bc60-0574-11f0-8205-b7479793fad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580764" name="706221f0-0574-11f0-9f72-b5911d880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960567" name="706221f0-0574-11f0-9f72-b5911d880e4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396106" name="0663d400-057a-11f0-8349-a191bcf7f3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074987" name="0663d400-057a-11f0-8349-a191bcf7f3e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948590" name="0b1cc830-057a-11f0-85c1-930cefc07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83399" name="0b1cc830-057a-11f0-85c1-930cefc070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016299" name="24b07b20-057a-11f0-ba93-71ec4b65ff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579639" name="24b07b20-057a-11f0-ba93-71ec4b65ffab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488477" name="2957e320-057a-11f0-92b0-8d05920143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945249" name="2957e320-057a-11f0-92b0-8d059201435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Schichtanalyse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341944" name="52bb7010-057a-11f0-b39c-79cb4cce2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558402" name="52bb7010-057a-11f0-b39c-79cb4cce24b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979515" name="5724e4b0-057a-11f0-ac51-0761caeafe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81421" name="5724e4b0-057a-11f0-ac51-0761caeafecb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Saal 2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68278" name="075da7e0-057b-11f0-ac83-115e8ce48a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99701" name="075da7e0-057b-11f0-ac83-115e8ce48a57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671477" name="128a5fa0-057b-11f0-8953-27f1018e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391385" name="128a5fa0-057b-11f0-8953-27f1018ea92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>172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footer.xml" Type="http://schemas.openxmlformats.org/officeDocument/2006/relationships/footer" Id="rId7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