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+ Halle Nebengraben 21, 9430 St. Margrethen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231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201621696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3805538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