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145480" name="8a97dc80-1141-11f0-99af-4bb81b54e7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41238" name="8a97dc80-1141-11f0-99af-4bb81b54e7c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921153" name="8f29e7c0-1141-11f0-bc35-d34a5fe52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824097" name="8f29e7c0-1141-11f0-bc35-d34a5fe522f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897811" name="af0d5b80-1141-11f0-b33d-fd14a46cfa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110383" name="af0d5b80-1141-11f0-b33d-fd14a46cfa5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373795" name="b3a64490-1141-11f0-b8a4-3b01eea4d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319094" name="b3a64490-1141-11f0-b8a4-3b01eea4dcc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367302" name="c2868e70-1141-11f0-b92f-73de6a4f79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589286" name="c2868e70-1141-11f0-b92f-73de6a4f79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798579" name="c8c0f280-1141-11f0-9733-434d0d61c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401741" name="c8c0f280-1141-11f0-9733-434d0d61cc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995782" name="d4f185b0-1141-11f0-8f7a-d10b10ca71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108046" name="d4f185b0-1141-11f0-8f7a-d10b10ca71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20314" name="da2a0a20-1141-11f0-a08d-d585461b5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51811" name="da2a0a20-1141-11f0-a08d-d585461b59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448951" name="e5779050-1141-11f0-b1a9-e503d7137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91389" name="e5779050-1141-11f0-b1a9-e503d7137fd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091236" name="ea2cdb00-1141-11f0-b68b-35bf0ec5d4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336728" name="ea2cdb00-1141-11f0-b68b-35bf0ec5d4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138063" name="26b2a140-1142-11f0-9074-894626d388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104595" name="26b2a140-1142-11f0-9074-894626d388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268131" name="3808a610-1142-11f0-b4cc-e51487962f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64326" name="3808a610-1142-11f0-b4cc-e51487962f8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233797" name="47b51990-1142-11f0-81ba-db0f824be6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370820" name="47b51990-1142-11f0-81ba-db0f824be6a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047923" name="4dd3b840-1142-11f0-8696-b7c05946c0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846782" name="4dd3b840-1142-11f0-8696-b7c05946c0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375783" name="60626420-1142-11f0-b180-edc67d3d0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424131" name="60626420-1142-11f0-b180-edc67d3d013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257881" name="641e81c0-1142-11f0-a8e8-a3e00ddb8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475009" name="641e81c0-1142-11f0-a8e8-a3e00ddb8c3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337931" name="84e6b030-1142-11f0-8edc-1d263c00a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712076" name="84e6b030-1142-11f0-8edc-1d263c00a46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455557" name="8a1c2760-1142-11f0-929c-0782e7230f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730648" name="8a1c2760-1142-11f0-929c-0782e7230f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368349" name="97c3a320-1142-11f0-aa31-6db3c3ab0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91470" name="97c3a320-1142-11f0-aa31-6db3c3ab065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891959" name="a205d3d0-1142-11f0-87a8-617ffabf37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63056" name="a205d3d0-1142-11f0-87a8-617ffabf376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943512" name="91704df0-1144-11f0-aee4-d5c89d6d6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996084" name="91704df0-1144-11f0-aee4-d5c89d6d662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253054" name="96eb80b0-1144-11f0-b394-6f702724fb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958421" name="96eb80b0-1144-11f0-b394-6f702724fbf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741712" name="a6a33ed0-1144-11f0-8204-d9bb27561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20207" name="a6a33ed0-1144-11f0-8204-d9bb275611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629338" name="abe6bfc0-1144-11f0-a454-93fc9e6519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706474" name="abe6bfc0-1144-11f0-a454-93fc9e65193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233515" name="c6682e10-1144-11f0-9510-5fd93155e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469666" name="c6682e10-1144-11f0-9510-5fd93155e67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132547" name="cae2b9b0-1144-11f0-8baf-afda5bb34d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059587" name="cae2b9b0-1144-11f0-8baf-afda5bb34d0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056432" name="dd66de40-1144-11f0-ac51-d903034bf4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13993" name="dd66de40-1144-11f0-ac51-d903034bf45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549571" name="e04cc020-1144-11f0-8379-e53933799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769119" name="e04cc020-1144-11f0-8379-e53933799bc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763639" name="f282ebc0-1144-11f0-ac18-fd26f7166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16166" name="f282ebc0-1144-11f0-ac18-fd26f71664f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558910" name="f56b65b0-1144-11f0-ad29-1bde4a4209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397957" name="f56b65b0-1144-11f0-ad29-1bde4a4209d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052480" name="052d0ee0-1145-11f0-ae40-29e1e0366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64521" name="052d0ee0-1145-11f0-ae40-29e1e0366e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442130" name="09e31ce0-1145-11f0-9327-bff405822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382585" name="09e31ce0-1145-11f0-9327-bff40582246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356064" name="1fd231d0-1145-11f0-ab5d-9d79f8cbbb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89308" name="1fd231d0-1145-11f0-ab5d-9d79f8cbbb4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106201" name="232c3240-1145-11f0-bbf6-35e9638ac9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260571" name="232c3240-1145-11f0-bbf6-35e9638ac90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171606" name="31ea9c40-1145-11f0-8c59-5dcbc92a3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180232" name="31ea9c40-1145-11f0-8c59-5dcbc92a3f5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025611" name="41b28700-1145-11f0-9424-af819468d3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53309" name="41b28700-1145-11f0-9424-af819468d33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526844" name="4f14e370-1145-11f0-98e9-eb2314b34d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481832" name="4f14e370-1145-11f0-98e9-eb2314b34d1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897665" name="530111c0-1145-11f0-9fb2-b31da7d438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98015" name="530111c0-1145-11f0-9fb2-b31da7d438b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527257" name="5e4b1580-1145-11f0-8310-21008d4942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814696" name="5e4b1580-1145-11f0-8310-21008d494286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342612" name="626e3250-1145-11f0-bbba-6bc2fc6391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587817" name="626e3250-1145-11f0-bbba-6bc2fc6391e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671059" name="0f908dc0-1146-11f0-9696-5734eaecf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180857" name="0f908dc0-1146-11f0-9696-5734eaecfdb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86372" name="1468c9c0-1146-11f0-ab7b-4b2c882b6d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1172" name="1468c9c0-1146-11f0-ab7b-4b2c882b6d6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821634" name="1ab030b0-1147-11f0-85f8-c32c73be14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664756" name="1ab030b0-1147-11f0-85f8-c32c73be143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207925" name="1f2f7740-1147-11f0-8a59-7967cb43c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226165" name="1f2f7740-1147-11f0-8a59-7967cb43c40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96031" name="844a08c0-1147-11f0-b965-efab840fb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911272" name="844a08c0-1147-11f0-b965-efab840fb6f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50451" name="8b875de0-1147-11f0-b668-734de824e8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085911" name="8b875de0-1147-11f0-b668-734de824e8e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rechts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860507" name="be796670-1148-11f0-ae4f-ed9e120f7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226754" name="be796670-1148-11f0-ae4f-ed9e120f737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564630" name="c3b23900-1148-11f0-a268-bbca833b8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771988" name="c3b23900-1148-11f0-a268-bbca833b8c7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links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779596" name="558de4e0-114a-11f0-b45d-9f3ec78333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29624" name="558de4e0-114a-11f0-b45d-9f3ec78333f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119584" name="5a8a4ab0-114a-11f0-a378-a7c423230e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54080" name="5a8a4ab0-114a-11f0-a378-a7c423230e5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rechts / links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99586" name="c6dc3de0-114a-11f0-a122-635090b88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655890" name="c6dc3de0-114a-11f0-a122-635090b8818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92163" name="ccf70c00-114a-11f0-85bc-5bdbb4e6e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478866" name="ccf70c00-114a-11f0-85bc-5bdbb4e6e2b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rechts / links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530680" name="9c3258d0-114b-11f0-ada3-f136c65df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491317" name="9c3258d0-114b-11f0-ada3-f136c65df91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6545" name="a05ca190-114b-11f0-829a-c9dfa84332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245375" name="a05ca190-114b-11f0-829a-c9dfa8433210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Halle Nebengraben 21, 9430 St. Margrethen</w:t>
          </w:r>
        </w:p>
        <w:p>
          <w:pPr>
            <w:spacing w:before="0" w:after="0"/>
          </w:pPr>
          <w:r>
            <w:t>231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