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Gipsplatte</w:t>
            </w:r>
          </w:p>
          <w:p>
            <w:pPr>
              <w:spacing w:before="0" w:after="0" w:line="240" w:lineRule="auto"/>
            </w:pPr>
            <w:r>
              <w:t>Reviklappe</w:t>
            </w:r>
          </w:p>
          <w:p>
            <w:pPr>
              <w:spacing w:before="0" w:after="0" w:line="240" w:lineRule="auto"/>
            </w:pPr>
            <w:r>
              <w:t>grün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Gipskartonplatte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  <w:p>
            <w:pPr>
              <w:spacing w:before="0" w:after="0" w:line="240" w:lineRule="auto"/>
            </w:pPr>
            <w:r>
              <w:t>Lichtkanal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  <w:p>
            <w:pPr>
              <w:spacing w:before="0" w:after="0" w:line="240" w:lineRule="auto"/>
            </w:pPr>
            <w:r>
              <w:t>abgehängte Decke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  <w:p>
            <w:pPr>
              <w:spacing w:before="0" w:after="0" w:line="240" w:lineRule="auto"/>
            </w:pPr>
            <w:r>
              <w:t>abgehängte Decke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Shoppi Tivoli ZARA</w:t>
          </w:r>
        </w:p>
        <w:p>
          <w:pPr>
            <w:spacing w:before="0" w:after="0"/>
          </w:pPr>
          <w:r>
            <w:t>230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