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Gipsplatte</w:t>
            </w:r>
          </w:p>
          <w:p>
            <w:pPr>
              <w:spacing w:before="0" w:after="0"/>
            </w:pPr>
            <w:r>
              <w:t>Reviklappe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4259257" name="36f5ed00-054e-11f0-9c46-19185e0b5f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419295" name="36f5ed00-054e-11f0-9c46-19185e0b5fc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5356214" name="3a918a50-054e-11f0-bce0-bb910ef455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207230" name="3a918a50-054e-11f0-bce0-bb910ef455e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Gipskartonplatte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0850389" name="359e56d0-054f-11f0-8436-13c25db52a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248749" name="359e56d0-054f-11f0-8436-13c25db52ab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7507995" name="3fd5b210-054f-11f0-bfbf-552638ffaa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105710" name="3fd5b210-054f-11f0-bfbf-552638ffaa8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0663682" name="798c79d0-054f-11f0-8b7b-3fd731b8ba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354626" name="798c79d0-054f-11f0-8b7b-3fd731b8baa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3015547" name="21e39190-0550-11f0-a2a6-8f0c0372d7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603585" name="21e39190-0550-11f0-a2a6-8f0c0372d7c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Gipskartonplatte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3472950" name="0bab7040-0551-11f0-8f38-499a0531f9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987414" name="0bab7040-0551-11f0-8f38-499a0531f90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3174787" name="0f774550-0551-11f0-aef6-cd508bdffb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477672" name="0f774550-0551-11f0-aef6-cd508bdffb5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Lager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6327353" name="8cc90700-0551-11f0-bd09-05966daab5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588250" name="8cc90700-0551-11f0-bd09-05966daab52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5400141" name="93c163e0-0551-11f0-b130-9d829133de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761186" name="93c163e0-0551-11f0-b130-9d829133de3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6118951" name="aad57e90-0556-11f0-95cd-4764968de9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940049" name="aad57e90-0556-11f0-95cd-4764968de92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8153653" name="b250c710-0556-11f0-8836-29fd086082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433770" name="b250c710-0556-11f0-8836-29fd086082b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Lichtkanal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0735888" name="c8d02760-0551-11f0-8c59-3d4e062cf3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627273" name="c8d02760-0551-11f0-8c59-3d4e062cf3f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729612" name="cf0a1640-0551-11f0-8ee4-03a3372dc2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163073" name="cf0a1640-0551-11f0-8ee4-03a3372dc27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7033406" name="fb4314e0-0552-11f0-a6ee-2b294acc74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135350" name="fb4314e0-0552-11f0-a6ee-2b294acc74b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9389926" name="fdcccd00-0552-11f0-b10c-1df6dbc908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145235" name="fdcccd00-0552-11f0-b10c-1df6dbc908a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abgehängte 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4902038" name="1061e180-0553-11f0-8451-c7056bd18b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210985" name="1061e180-0553-11f0-8451-c7056bd18bb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6571982" name="150a5af0-0553-11f0-89dc-131cdcf67c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867784" name="150a5af0-0553-11f0-89dc-131cdcf67c5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1737239" name="5f076530-0553-11f0-b8ad-abf9ab8f38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608626" name="5f076530-0553-11f0-b8ad-abf9ab8f389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9548186" name="64c28720-0553-11f0-9f10-193c4f0ca0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911274" name="64c28720-0553-11f0-9f10-193c4f0ca0d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abgehängte 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3205632" name="7cc2efe0-0553-11f0-be25-4139274b9a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113231" name="7cc2efe0-0553-11f0-be25-4139274b9ab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000089" name="82d95130-0553-11f0-b46d-e5c7dc4843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824814" name="82d95130-0553-11f0-b46d-e5c7dc48432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2024334" name="910713f0-0553-11f0-a7d1-317179a066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631567" name="910713f0-0553-11f0-a7d1-317179a0661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335656" name="a26b97b0-0553-11f0-914a-e5e59630a8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101281" name="a26b97b0-0553-11f0-914a-e5e59630a8c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Umkleide Herren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Gipskartonplatte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9068899" name="b9780380-0553-11f0-9f00-3158914e0c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516615" name="b9780380-0553-11f0-9f00-3158914e0c3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3927076" name="c64f8510-0553-11f0-a2d4-b9ced9c979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706736" name="c64f8510-0553-11f0-a2d4-b9ced9c9794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Umkleide Damen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Gipskartonplatte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5626498" name="355c7990-0554-11f0-b1f4-855b38d739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873136" name="355c7990-0554-11f0-b1f4-855b38d7397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Umkleide Damen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1639993" name="ac4a7d40-0554-11f0-a09d-0510b6f437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783700" name="ac4a7d40-0554-11f0-a09d-0510b6f4372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7856375" name="b4b99ba0-0554-11f0-b333-293dcb50e5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6627676" name="b4b99ba0-0554-11f0-b333-293dcb50e5a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Umkleide Damen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abgehängte 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5496281" name="54088950-0555-11f0-b843-1543ec29ab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551960" name="54088950-0555-11f0-b843-1543ec29ab8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0229396" name="60167950-0555-11f0-8cb1-6fa143fa78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682515" name="60167950-0555-11f0-8cb1-6fa143fa788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Umkleide Damen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Gipskartonplatte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1176329" name="9aaf8ac0-0555-11f0-bd94-3540d0fbf0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312200" name="9aaf8ac0-0555-11f0-bd94-3540d0fbf07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2310357" name="a56760a0-0555-11f0-a1d9-7b576a89df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02542" name="a56760a0-0555-11f0-a1d9-7b576a89df9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Gipskartonplatte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5880789" name="fe871f80-0556-11f0-82aa-b35630b3fc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219896" name="fe871f80-0556-11f0-82aa-b35630b3fcd9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6489317" name="09135180-0557-11f0-832a-2b72866135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515983" name="09135180-0557-11f0-832a-2b7286613536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8112932" name="2a4b31b0-0557-11f0-9c06-356b275eb4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898606" name="2a4b31b0-0557-11f0-9c06-356b275eb46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7421242" name="4321d630-0557-11f0-9e46-2d56f5a9d1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027227" name="4321d630-0557-11f0-9e46-2d56f5a9d17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abgehängte 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2049574" name="5d829d20-0557-11f0-a069-31c8406142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112045" name="5d829d20-0557-11f0-a069-31c8406142d6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0480219" name="65dd9740-0557-11f0-9893-7f7d08d827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643285" name="65dd9740-0557-11f0-9893-7f7d08d827e2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Shoppi Tivoli ZARA</w:t>
          </w:r>
        </w:p>
        <w:p>
          <w:pPr>
            <w:spacing w:before="0" w:after="0"/>
          </w:pPr>
          <w:r>
            <w:t>230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footer.xml" Type="http://schemas.openxmlformats.org/officeDocument/2006/relationships/footer" Id="rId4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