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Milchgasse 14, 5000 Aarau 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229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8127079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6780897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