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6657243" name="a8005dc0-0f97-11f0-b13e-21d372722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739600" name="a8005dc0-0f97-11f0-b13e-21d37272270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241387" name="ab54dff0-0f97-11f0-8b88-cbdc64a9e5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870217" name="ab54dff0-0f97-11f0-8b88-cbdc64a9e5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153736" name="caa821a0-0f97-11f0-b0f4-1f1db32435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253203" name="caa821a0-0f97-11f0-b0f4-1f1db324359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09527" name="d8ed15e0-0f97-11f0-905c-ff88cfc1f1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450815" name="d8ed15e0-0f97-11f0-905c-ff88cfc1f12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schwarzer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970096" name="f4b709c0-0f97-11f0-9794-d996d32ba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550545" name="f4b709c0-0f97-11f0-9794-d996d32ba3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726803" name="ff726210-0f97-11f0-9c9b-850f3e38cb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016466" name="ff726210-0f97-11f0-9c9b-850f3e38cbc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718507" name="4efffbd0-0f98-11f0-b219-85f0961583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636869" name="4efffbd0-0f98-11f0-b219-85f0961583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742561" name="533d5760-0f98-11f0-8118-df4f01f34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199320" name="533d5760-0f98-11f0-8118-df4f01f34d1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914765" name="1aee4080-0f99-11f0-b474-dd13c08388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133980" name="1aee4080-0f99-11f0-b474-dd13c08388d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703043" name="1f386d50-0f99-11f0-902a-bb4fbf2e7d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728497" name="1f386d50-0f99-11f0-902a-bb4fbf2e7d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2-1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373753" name="694ee110-0f9b-11f0-9da9-1796e557bd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678357" name="694ee110-0f9b-11f0-9da9-1796e557bd4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7101" name="6ccd5970-0f9b-11f0-96b0-fdfe4be4bb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114313" name="6ccd5970-0f9b-11f0-96b0-fdfe4be4bb0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2-1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749901" name="8a6640f0-0f9b-11f0-bafb-5f558e4132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651281" name="8a6640f0-0f9b-11f0-bafb-5f558e41328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78041" name="8ffee6c0-0f9b-11f0-823e-0fb57245e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841257" name="8ffee6c0-0f9b-11f0-823e-0fb57245ebe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1- 2.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81499" name="b63bb840-0f9b-11f0-b820-ff56dfcf26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456188" name="b63bb840-0f9b-11f0-b820-ff56dfcf26d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535267" name="be2998b0-0f9b-11f0-8e12-ef1b83824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984378" name="be2998b0-0f9b-11f0-8e12-ef1b838249b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1- 2.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727991" name="da7d5600-0f9b-11f0-8d1b-3b1cea0acb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286680" name="da7d5600-0f9b-11f0-8d1b-3b1cea0acb3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254964" name="e0911f40-0f9b-11f0-a5fa-213bb48688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936408" name="e0911f40-0f9b-11f0-a5fa-213bb48688c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382220" name="a5b0af20-0f9c-11f0-8a2c-4b25218390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099299" name="a5b0af20-0f9c-11f0-8a2c-4b252183900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762829" name="aa0d0460-0f9c-11f0-ab82-59a64bf2a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654991" name="aa0d0460-0f9c-11f0-ab82-59a64bf2a4c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31882" name="c9cb15d0-0f9c-11f0-96de-53dfa1ba1b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236133" name="c9cb15d0-0f9c-11f0-96de-53dfa1ba1b8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737849" name="d10584c0-0f9c-11f0-9302-91e87be75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974773" name="d10584c0-0f9c-11f0-9302-91e87be7536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803738" name="e59d4710-0f9c-11f0-a12c-3901c72656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514776" name="e59d4710-0f9c-11f0-a12c-3901c726563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348181" name="eb43cf90-0f9c-11f0-92d6-c5c281896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922212" name="eb43cf90-0f9c-11f0-92d6-c5c281896d9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64434" name="f551f7f0-0f9c-11f0-b31d-0323ea2cad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268723" name="f551f7f0-0f9c-11f0-b31d-0323ea2cad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943308" name="fccacf70-0f9c-11f0-87a0-4fee0430d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153489" name="fccacf70-0f9c-11f0-87a0-4fee0430db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433123" name="c229d950-0f9d-11f0-8da3-21dbe92b16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862549" name="c229d950-0f9d-11f0-8da3-21dbe92b16b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289018" name="c8bc2160-0f9d-11f0-9e33-29899fded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777870" name="c8bc2160-0f9d-11f0-9e33-29899fded71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740687" name="661e3330-0f9e-11f0-bdbe-df223b0a40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039371" name="661e3330-0f9e-11f0-bdbe-df223b0a401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9249906" name="6a493f40-0f9e-11f0-900b-dbc237129e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665432" name="6a493f40-0f9e-11f0-900b-dbc237129e2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405689" name="7cc57490-0f9e-11f0-9105-f311ac9e3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176638" name="7cc57490-0f9e-11f0-9105-f311ac9e35d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212891" name="810a2320-0f9e-11f0-8002-0fa3e0e843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365150" name="810a2320-0f9e-11f0-8002-0fa3e0e8436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630197" name="47411670-0f9f-11f0-a0f9-3522e41ba7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336700" name="47411670-0f9f-11f0-a0f9-3522e41ba70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9569461" name="4e9798e0-0f9f-11f0-8add-5b7e9c67ea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825999" name="4e9798e0-0f9f-11f0-8add-5b7e9c67ea5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974142" name="37d23640-0fa1-11f0-91d9-87ec4dcc05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220385" name="37d23640-0fa1-11f0-91d9-87ec4dcc058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534393" name="3b7dd920-0fa1-11f0-9a51-09dae9632e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026142" name="3b7dd920-0fa1-11f0-9a51-09dae9632ec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13542" name="4b158c20-0fa1-11f0-a2e1-f5f67fdcbd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292001" name="4b158c20-0fa1-11f0-a2e1-f5f67fdcbdb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682399" name="50d34620-0fa1-11f0-b176-ad230d5186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186837" name="50d34620-0fa1-11f0-b176-ad230d5186c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1168360" name="61a797d0-0fa1-11f0-a05a-05e478635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948533" name="61a797d0-0fa1-11f0-a05a-05e478635ab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9483385" name="65653c10-0fa1-11f0-bea0-e7ffda36c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622291" name="65653c10-0fa1-11f0-bea0-e7ffda36cdb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034969" name="7248f2a0-0fa1-11f0-8dc0-7ba50cbce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534688" name="7248f2a0-0fa1-11f0-8dc0-7ba50cbce27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631165" name="77217cc0-0fa1-11f0-9037-b790b4d23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949860" name="77217cc0-0fa1-11f0-9037-b790b4d23cd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3735165" name="880c3ca0-0fa1-11f0-aca8-57dca4910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623901" name="880c3ca0-0fa1-11f0-aca8-57dca4910a0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616096" name="8caf5ee0-0fa1-11f0-bcd3-896c32a21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700475" name="8caf5ee0-0fa1-11f0-bcd3-896c32a21be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 - Estrich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6592310" name="05068f80-0fa2-11f0-a30a-b3ab9de6df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155303" name="05068f80-0fa2-11f0-a30a-b3ab9de6df0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832797" name="206e1810-0fa2-11f0-bd3e-436230246e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558158" name="206e1810-0fa2-11f0-bd3e-436230246e01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Milchgasse 14, 5000 Aarau  </w:t>
          </w:r>
        </w:p>
        <w:p>
          <w:pPr>
            <w:spacing w:before="0" w:after="0"/>
          </w:pPr>
          <w:r>
            <w:t>229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