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EW Aadorf Schulstrasse 3, 8355 Aadorf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219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525924923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706147259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