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419545" name="beb8e3f0-0896-11f0-ac3c-67350e629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23933" name="beb8e3f0-0896-11f0-ac3c-67350e6294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08729" name="c76e0c00-0896-11f0-9d01-ef67b2e2e2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343349" name="c76e0c00-0896-11f0-9d01-ef67b2e2e25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Dachpappe 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779015" name="203eb5f0-0897-11f0-b142-6f61557ed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544494" name="203eb5f0-0897-11f0-b142-6f61557edc1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090668" name="2a52f8d0-0897-11f0-9dcc-37be4b166d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924084" name="2a52f8d0-0897-11f0-9dcc-37be4b166d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876580" name="32e53a20-0898-11f0-9f43-67035778b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274589" name="32e53a20-0898-11f0-9f43-67035778b13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929394" name="3bd06650-0898-11f0-b78d-9f223a061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929394" name="3bd06650-0898-11f0-b78d-9f223a0612a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832757" name="c4a9a9f0-0898-11f0-8a34-99172ebde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672557" name="c4a9a9f0-0898-11f0-8a34-99172ebde04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934110" name="c9de84e0-0898-11f0-aa23-3904742c2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750019" name="c9de84e0-0898-11f0-aa23-3904742c20f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427217" name="df74a460-0898-11f0-929b-3b521bd65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424847" name="df74a460-0898-11f0-929b-3b521bd6512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321941" name="e85214f0-0898-11f0-8646-ff4e243227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967595" name="e85214f0-0898-11f0-8646-ff4e2432276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+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122541" name="f18549d0-089c-11f0-bee2-1d6eb6215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515921" name="f18549d0-089c-11f0-bee2-1d6eb62151d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417426" name="f82610d0-089c-11f0-b243-2b7dca5870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78521" name="f82610d0-089c-11f0-b243-2b7dca5870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225491" name="1e323560-089d-11f0-b2f5-970e56e5d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841700" name="1e323560-089d-11f0-b2f5-970e56e5d74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632297" name="298fc120-089d-11f0-ab8b-cdee2471b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612484" name="298fc120-089d-11f0-ab8b-cdee2471b14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505138" name="4d561460-089d-11f0-926e-3123c4df5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05800" name="4d561460-089d-11f0-926e-3123c4df58f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805224" name="56760c30-089d-11f0-b9c8-57f6e2de1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999201" name="56760c30-089d-11f0-b9c8-57f6e2de14e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+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029070" name="645bf080-089d-11f0-92aa-c58a3e5cb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425750" name="645bf080-089d-11f0-92aa-c58a3e5cb0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313177" name="7bf6e0b0-089d-11f0-a10e-d9c4468cc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366078" name="7bf6e0b0-089d-11f0-a10e-d9c4468cca6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Empfang / Büro / 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803032" name="5134b8b0-089e-11f0-943c-6fbae370a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472553" name="5134b8b0-089e-11f0-943c-6fbae370aa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109924" name="5e8f7400-089e-11f0-a59e-fb02dbef8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601342" name="5e8f7400-089e-11f0-a59e-fb02dbef86b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456856" name="33ecec80-08a0-11f0-8523-7f8c39378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355818" name="33ecec80-08a0-11f0-8523-7f8c3937827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063441" name="3866b4d0-08a0-11f0-915b-4fc14d43d3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25682" name="3866b4d0-08a0-11f0-915b-4fc14d43d34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471686" name="4ea79340-08a0-11f0-a141-3539122a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10999" name="4ea79340-08a0-11f0-a141-3539122a677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385964" name="51ef9250-08a0-11f0-bfa1-2396d6ef91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972816" name="51ef9250-08a0-11f0-bfa1-2396d6ef914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EG- 2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025849" name="59e61360-08a2-11f0-87b6-d94bcc5621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25616" name="59e61360-08a2-11f0-87b6-d94bcc56218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748801" name="62d8e0b0-08a2-11f0-a5be-0bcb50fd1a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7378" name="62d8e0b0-08a2-11f0-a5be-0bcb50fd1a3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EG- 2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768567" name="7c8a54d0-08a2-11f0-8f12-01e4767a7f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200413" name="7c8a54d0-08a2-11f0-8f12-01e4767a7f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444999" name="8343fb00-08a2-11f0-9f82-4bba471fd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466605" name="8343fb00-08a2-11f0-9f82-4bba471fd37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Grossraum 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651178" name="fb849660-08a2-11f0-a22c-776d99c24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232639" name="fb849660-08a2-11f0-a22c-776d99c24c3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290585" name="06594310-08a3-11f0-b627-ddb55008b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19948" name="06594310-08a3-11f0-b627-ddb55008b6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889524" name="65977990-08a4-11f0-bd5a-a35e4bcb4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664114" name="65977990-08a4-11f0-bd5a-a35e4bcb472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036831" name="6cac1100-08a4-11f0-a0dc-75e6da479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24041" name="6cac1100-08a4-11f0-a0dc-75e6da47909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926425" name="a42b8660-08a4-11f0-8b43-d355aa8075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504123" name="a42b8660-08a4-11f0-8b43-d355aa8075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436299" name="a8d44df0-08a4-11f0-bc05-cbc969f83f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29768" name="a8d44df0-08a4-11f0-bc05-cbc969f83f0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76027" name="32bcb7a0-08a5-11f0-9f72-d70901c0e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194548" name="32bcb7a0-08a5-11f0-9f72-d70901c0e73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549119" name="373372b0-08a5-11f0-8090-1db23bbf72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67312" name="373372b0-08a5-11f0-8090-1db23bbf723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82115" name="4617db40-08a5-11f0-baff-6faa4303a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42961" name="4617db40-08a5-11f0-baff-6faa4303a22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976204" name="4ad00c20-08a5-11f0-9708-59a3024af7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961799" name="4ad00c20-08a5-11f0-9708-59a3024af79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098203" name="f6d8c4c0-08a6-11f0-bdf7-23cb5f6cc5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519758" name="f6d8c4c0-08a6-11f0-bdf7-23cb5f6cc5b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55094" name="fc74ed00-08a6-11f0-8052-23654fa995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904873" name="fc74ed00-08a6-11f0-8052-23654fa9952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866201" name="28f80970-08a7-11f0-9edc-430a27c1d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615927" name="28f80970-08a7-11f0-9edc-430a27c1de5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610771" name="2f5314e0-08a7-11f0-81bd-a9bd099df6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427044" name="2f5314e0-08a7-11f0-81bd-a9bd099df65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806965" name="40c24700-08a7-11f0-a852-c3b334d8e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44115" name="40c24700-08a7-11f0-a852-c3b334d8e54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215154" name="44f0d580-08a7-11f0-a12d-695e02b48d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362098" name="44f0d580-08a7-11f0-a12d-695e02b48da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Holzzement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012091" name="b7233070-08a8-11f0-85db-45dda5a3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07406" name="b7233070-08a8-11f0-85db-45dda5a3f71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793368" name="bc794f00-08a8-11f0-b086-e320894e8b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90868" name="bc794f00-08a8-11f0-b086-e320894e8bf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871484" name="e475d1e0-08a8-11f0-a985-3bf237232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078530" name="e475d1e0-08a8-11f0-a985-3bf237232d09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541253" name="e9b53420-08a8-11f0-b34f-bffa643939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76136" name="e9b53420-08a8-11f0-b34f-bffa6439395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63711" name="592e57f0-08a9-11f0-a849-853162d31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80769" name="592e57f0-08a9-11f0-a849-853162d31d3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832469" name="626b74b0-08a9-11f0-a96d-8517cf77c5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372359" name="626b74b0-08a9-11f0-a96d-8517cf77c5d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Altbau / Neubau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775253" name="9f387d20-08a9-11f0-9659-0194dcaa3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089858" name="9f387d20-08a9-11f0-9659-0194dcaa311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962275" name="a32520a0-08a9-11f0-ba8f-e7547b249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109758" name="a32520a0-08a9-11f0-ba8f-e7547b2490f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EW Aadorf Schulstrasse 3, 8355 Aadorf</w:t>
          </w:r>
        </w:p>
        <w:p>
          <w:pPr>
            <w:spacing w:before="0" w:after="0"/>
          </w:pPr>
          <w:r>
            <w:t>219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