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Gössler Mövenstrasse 15, 9015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861158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833899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