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UG - 2.OG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Durchmesser Rohr 300-350mm
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4134226" name="2c5efdb0-0ef3-11f0-979d-c3454fa733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771695" name="2c5efdb0-0ef3-11f0-979d-c3454fa733b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30349" name="363bb5d0-0ef3-11f0-8416-69b05fddf8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1094914" name="363bb5d0-0ef3-11f0-8416-69b05fddf89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Gössler Mövenstrasse 15, 9015 St. Gallen</w:t>
          </w:r>
        </w:p>
        <w:p>
          <w:pPr>
            <w:spacing w:before="0" w:after="0"/>
          </w:pPr>
          <w:r>
            <w:t>228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