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Schättihügelstrasse 9a, 8863 Buttikon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329401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76960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