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738808" name="b35a5180-03da-11f0-a141-81ad0a7d8e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055377" name="b35a5180-03da-11f0-a141-81ad0a7d8e3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8672896" name="b765c7a0-03da-11f0-a784-e5b1aa4e8c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151790" name="b765c7a0-03da-11f0-a784-e5b1aa4e8c2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/ 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254183" name="d7850be0-03da-11f0-8471-83e9d279cb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855559" name="d7850be0-03da-11f0-8471-83e9d279cb5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8725563" name="dc3c5260-03da-11f0-ab70-dd32730b55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843644" name="dc3c5260-03da-11f0-ab70-dd32730b555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4837859" name="044187d0-03db-11f0-9264-f7e352eb70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597332" name="044187d0-03db-11f0-9264-f7e352eb700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6273754" name="09fca9c0-03db-11f0-b925-f9dfea868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479602" name="09fca9c0-03db-11f0-b925-f9dfea86831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71827" name="2d729310-03db-11f0-95fd-6b45541a25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289617" name="2d729310-03db-11f0-95fd-6b45541a25b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6656176" name="39ebc800-03db-11f0-a131-8d0228f256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7751524" name="39ebc800-03db-11f0-a131-8d0228f2561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4508518" name="46f5cb40-03db-11f0-8427-07155f509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31760" name="46f5cb40-03db-11f0-8427-07155f5095a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5668913" name="4b382fe0-03db-11f0-9918-4711167c7d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7403" name="4b382fe0-03db-11f0-9918-4711167c7d6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0925516" name="5808d3a0-03db-11f0-acfc-83d5647ce3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675137" name="5808d3a0-03db-11f0-acfc-83d5647ce31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7042423" name="5eca4200-03db-11f0-9640-e9071034ec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651139" name="5eca4200-03db-11f0-9640-e9071034ecd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Waschen / Trocknen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Lose verlegt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5302600" name="59f1a5f0-03dd-11f0-9451-9163085104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130401" name="59f1a5f0-03dd-11f0-9451-9163085104b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4139487" name="6053b640-03dd-11f0-9201-39711a6b78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247425" name="6053b640-03dd-11f0-9201-39711a6b78a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5744893" name="a5f79f90-03dd-11f0-a052-a9019b7e6b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044671" name="a5f79f90-03dd-11f0-a052-a9019b7e6bd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56336" name="af1af2c0-03dd-11f0-98d6-dd5f7d166e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175667" name="af1af2c0-03dd-11f0-98d6-dd5f7d166e2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Waschen / Trocknen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2388774" name="c35d4210-03dd-11f0-8398-7b835e2f38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260172" name="c35d4210-03dd-11f0-8398-7b835e2f38d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8159643" name="c763af20-03dd-11f0-9fdb-13c08aeb43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965334" name="c763af20-03dd-11f0-9fdb-13c08aeb439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7864770" name="437b7f50-03e0-11f0-ac67-fb4a396a91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581567" name="437b7f50-03e0-11f0-ac67-fb4a396a91e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0944638" name="48ac62a0-03e0-11f0-a1ad-e1a7e73750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156078" name="48ac62a0-03e0-11f0-a1ad-e1a7e73750e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9054188" name="5b3a7240-03e0-11f0-b9ea-6399b1d2a8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622466" name="5b3a7240-03e0-11f0-b9ea-6399b1d2a8c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2032963" name="5f5ec790-03e0-11f0-8509-2df93a5b74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811014" name="5f5ec790-03e0-11f0-8509-2df93a5b747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5418568" name="6bf98e40-03e0-11f0-8456-57ef7057a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859004" name="6bf98e40-03e0-11f0-8456-57ef7057a89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1788550" name="700811a0-03e0-11f0-9ab9-f5ea794169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883652" name="700811a0-03e0-11f0-9ab9-f5ea7941697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2589082" name="7c9ff220-03e0-11f0-a6cd-f3feb4d448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821756" name="7c9ff220-03e0-11f0-a6cd-f3feb4d4482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972371" name="82cd5de0-03e0-11f0-aa73-6dee73b732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704680" name="82cd5de0-03e0-11f0-aa73-6dee73b7327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9780976" name="96b75400-03e0-11f0-9476-3ddcbb7093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869246" name="96b75400-03e0-11f0-9476-3ddcbb7093d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8501101" name="9bae3b90-03e0-11f0-a251-9ffb5c07b1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240353" name="9bae3b90-03e0-11f0-a251-9ffb5c07b19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9003776" name="abea44e0-03e0-11f0-94f9-19e8fb8830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5165213" name="abea44e0-03e0-11f0-94f9-19e8fb88301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3223532" name="b3157190-03e0-11f0-913c-8b0543f51c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672076" name="b3157190-03e0-11f0-913c-8b0543f51c8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0693388" name="03a6bfb0-03e1-11f0-876b-eff165d35e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100118" name="03a6bfb0-03e1-11f0-876b-eff165d35e5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8338686" name="095a8ea0-03e1-11f0-a8fe-fb208933f9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061386" name="095a8ea0-03e1-11f0-a8fe-fb208933f91d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Ich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8681089" name="1656d640-03e1-11f0-8905-5d848813bc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626869" name="1656d640-03e1-11f0-8905-5d848813bc6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1479694" name="1dabd210-03e1-11f0-9d6a-41edec2b78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914492" name="1dabd210-03e1-11f0-9d6a-41edec2b7815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3620128" name="0694c270-03e2-11f0-9be5-47cf650c8b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692383" name="0694c270-03e2-11f0-9be5-47cf650c8bd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3148289" name="32eeac00-03e2-11f0-be67-95d0f3c3a9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792798" name="32eeac00-03e2-11f0-be67-95d0f3c3a9c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/ Dach </w:t>
            </w:r>
          </w:p>
          <w:p>
            <w:pPr>
              <w:spacing w:before="0" w:after="0"/>
            </w:pPr>
            <w:r>
              <w:t>EG/ OG / Estrich </w:t>
            </w:r>
          </w:p>
          <w:p>
            <w:pPr>
              <w:spacing w:before="0" w:after="0"/>
            </w:pPr>
            <w:r>
              <w:t>Wand / 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3822803" name="98d31d30-03e2-11f0-a28b-739a0cfb1c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36795" name="98d31d30-03e2-11f0-a28b-739a0cfb1cd9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9339997" name="a07575b0-03e2-11f0-bd43-312b451fae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85981" name="a07575b0-03e2-11f0-bd43-312b451faee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 OG / Estrich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4654241" name="ea1da930-03e2-11f0-9ee1-ab697de093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834685" name="ea1da930-03e2-11f0-9ee1-ab697de09334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4909828" name="edaee640-03e2-11f0-9532-f520a957dc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878742" name="edaee640-03e2-11f0-9532-f520a957dc54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Schättihügelstrasse 9a, 8863 Buttikon</w:t>
          </w:r>
        </w:p>
        <w:p>
          <w:pPr>
            <w:spacing w:before="0" w:after="0"/>
          </w:pPr>
          <w:r>
            <w:t>210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