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Andreas Caminada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Andreas Caminada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533400" cy="720000"/>
                  <wp:effectExtent l="0" t="0" r="0" b="0"/>
                  <wp:docPr id="277139058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767487" name="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