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468802" name="d6a8ef20-0ecf-11f0-8e2f-374784637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342038" name="d6a8ef20-0ecf-11f0-8e2f-374784637cc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908235" name="ddb59750-0ecf-11f0-a5d2-1d08b7690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38115" name="ddb59750-0ecf-11f0-a5d2-1d08b7690d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557341" name="fb553590-0ecf-11f0-a6a8-19c0d49a3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7058" name="fb553590-0ecf-11f0-a6a8-19c0d49a39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181028" name="17cc8070-0ed0-11f0-b290-656d17867c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646781" name="17cc8070-0ed0-11f0-b290-656d17867c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487371" name="2b442cc0-0ed0-11f0-80f9-e56d70de4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998346" name="2b442cc0-0ed0-11f0-80f9-e56d70de443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417659" name="3204d7d0-0ed0-11f0-8bf4-c78db1149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243219" name="3204d7d0-0ed0-11f0-8bf4-c78db11495c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6516253" name="52924730-0ed0-11f0-acf8-f597c3e16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968915" name="52924730-0ed0-11f0-acf8-f597c3e166d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882299" name="65545f20-0ed0-11f0-8b6a-afa13eb6fa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171992" name="65545f20-0ed0-11f0-8b6a-afa13eb6fa4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060525" name="000d49f0-0ed1-11f0-83d5-d7607a6ac2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095821" name="000d49f0-0ed1-11f0-83d5-d7607a6ac28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6657463" name="0934bbd0-0ed1-11f0-9e22-87769ebb26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674443" name="0934bbd0-0ed1-11f0-9e22-87769ebb26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109100" name="c7a31480-0ed2-11f0-a9de-8b7cd3230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168475" name="c7a31480-0ed2-11f0-a9de-8b7cd3230e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5702355" name="d1808ff0-0ed2-11f0-841e-bdca3b8ed0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001069" name="d1808ff0-0ed2-11f0-841e-bdca3b8ed0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606295" name="f743c4a0-0ed2-11f0-8190-41165b1a97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755036" name="f743c4a0-0ed2-11f0-8190-41165b1a974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444354" name="fef95700-0ed2-11f0-8b9d-2d8bb52d0f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94013" name="fef95700-0ed2-11f0-8b9d-2d8bb52d0f9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615240" name="6786c820-0ed3-11f0-aef0-d91125911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11062" name="6786c820-0ed3-11f0-aef0-d91125911cd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395497" name="7c46d2f0-0ed3-11f0-888e-f5335f98e2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693137" name="7c46d2f0-0ed3-11f0-888e-f5335f98e2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702057" name="bf373500-0ed3-11f0-ba5c-27c33a2e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26015" name="bf373500-0ed3-11f0-ba5c-27c33a2e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3388131" name="c399a4c0-0ed3-11f0-80c7-fdeb4c0ab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188979" name="c399a4c0-0ed3-11f0-80c7-fdeb4c0abe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604291" name="f80d87d0-0ed3-11f0-b42f-4b0d42190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894503" name="f80d87d0-0ed3-11f0-b42f-4b0d42190f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525918" name="feca3b40-0ed3-11f0-b875-a1b47f2b6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61750" name="feca3b40-0ed3-11f0-b875-a1b47f2b60f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902260" name="16938e70-0ed4-11f0-8ffa-7b79dcadb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743621" name="16938e70-0ed4-11f0-8ffa-7b79dcadb7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850594" name="1acacf80-0ed4-11f0-a2e2-1f2c01ca6a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49235" name="1acacf80-0ed4-11f0-a2e2-1f2c01ca6a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661759" name="2e49f5e0-0ed4-11f0-bec9-11f1f2e33f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54428" name="2e49f5e0-0ed4-11f0-bec9-11f1f2e33f1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978866" name="3c3865b0-0ed4-11f0-bde7-5d958a260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187524" name="3c3865b0-0ed4-11f0-bde7-5d958a260f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829694" name="6e1aef80-0ed4-11f0-834f-851bc7607c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514825" name="6e1aef80-0ed4-11f0-834f-851bc7607c5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06891" name="769d95e0-0ed4-11f0-9d07-097f60049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31101" name="769d95e0-0ed4-11f0-9d07-097f60049c3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714610" name="ca1deda0-0ed4-11f0-a6e8-efed333e5e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38444" name="ca1deda0-0ed4-11f0-a6e8-efed333e5e5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0517257" name="da0d84a0-0ed4-11f0-9ce8-efb11d6b9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35874" name="da0d84a0-0ed4-11f0-9ce8-efb11d6b95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  <w:p>
            <w:pPr>
              <w:spacing w:before="0" w:after="0"/>
            </w:pPr>
            <w:r>
              <w:t>(MiP-1)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5883" name="14966970-0ed5-11f0-9904-997a1ef29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192881" name="14966970-0ed5-11f0-9904-997a1ef296e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657577" name="30689ab0-0ed5-11f0-95c8-b171fedcb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526408" name="30689ab0-0ed5-11f0-95c8-b171fedcbf8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560675" name="3029ee90-0ed6-11f0-88a3-6f35adb0e3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903930" name="3029ee90-0ed6-11f0-88a3-6f35adb0e3a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681001" name="347f17e0-0ed6-11f0-94ac-39fb264dda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94668" name="347f17e0-0ed6-11f0-94ac-39fb264ddab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Andreas Caminada</w:t>
          </w:r>
        </w:p>
        <w:p>
          <w:pPr>
            <w:spacing w:before="0" w:after="0"/>
          </w:pPr>
          <w:r>
            <w:t>225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