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2, 8735 Sankt Gallenkappel</w:t>
          </w:r>
        </w:p>
        <w:p>
          <w:pPr>
            <w:spacing w:before="0" w:after="0"/>
          </w:pPr>
          <w:r>
            <w:t>220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