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Schulstrasse 2, 8735 Sankt Gallenkappel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220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86231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0223193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