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5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93448201" name="4c1ed5f0-0ec9-11f0-b9e8-05f0f0bc753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7011538" name="4c1ed5f0-0ec9-11f0-b9e8-05f0f0bc7530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72451068" name="53f90750-0ec9-11f0-b7fe-0d87a243c1a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8706191" name="53f90750-0ec9-11f0-b7fe-0d87a243c1a6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35936874" name="6a5ed2e0-0ec9-11f0-9cab-092cc368df5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4803016" name="6a5ed2e0-0ec9-11f0-9cab-092cc368df5d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2981907" name="6fddaf20-0ec9-11f0-ab7e-49b66588df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9032260" name="6fddaf20-0ec9-11f0-ab7e-49b66588df4c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8313299" name="7a4a55c0-0eca-11f0-abb2-c9cf3dfcf20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2956083" name="7a4a55c0-0eca-11f0-abb2-c9cf3dfcf201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9407241" name="802a16b0-0eca-11f0-8d0b-a5329e3c8de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2825612" name="802a16b0-0eca-11f0-8d0b-a5329e3c8de7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schwarzer Kleber 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8419478" name="8bd1f1e0-0eca-11f0-b01e-07c8f24543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8466775" name="8bd1f1e0-0eca-11f0-b01e-07c8f245433f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75126635" name="92c76890-0eca-11f0-bda5-9320b598c3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7091148" name="92c76890-0eca-11f0-bda5-9320b598c32b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OG / 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86191538" name="1722ec40-0ecb-11f0-b992-8bf5af2eb81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1873607" name="1722ec40-0ecb-11f0-b992-8bf5af2eb81a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6852438" name="205c5f80-0ecb-11f0-be56-d753de1447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4482105" name="205c5f80-0ecb-11f0-be56-d753de1447ba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EG /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24094887" name="cf3851d0-0ecb-11f0-ba1b-6fdde24c8dd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4385363" name="cf3851d0-0ecb-11f0-ba1b-6fdde24c8ddf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7164962" name="d5cce3d0-0ecb-11f0-ad91-37e4a78b776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9271510" name="d5cce3d0-0ecb-11f0-ad91-37e4a78b7768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EG /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58655849" name="f1d76320-0ecb-11f0-b2a1-bdd707eba40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1864462" name="f1d76320-0ecb-11f0-b2a1-bdd707eba407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46353180" name="fb5d6fc0-0ecb-11f0-872b-3f8bbc370c7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7931403" name="fb5d6fc0-0ecb-11f0-872b-3f8bbc370c74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/ Treppenhaus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17016303" name="382b1f00-0ecd-11f0-bcc5-e3dedfd30ae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4417786" name="382b1f00-0ecd-11f0-bcc5-e3dedfd30ae0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97508715" name="2fd81420-0ecd-11f0-98ae-3f2ae726cb5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4883679" name="2fd81420-0ecd-11f0-98ae-3f2ae726cb5c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/ Treppenhaus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158826" name="63d78a80-0ecd-11f0-b01b-f987a6b5359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1430995" name="63d78a80-0ecd-11f0-b01b-f987a6b5359c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2373267" name="68e30b80-0ecd-11f0-b69c-c7b4a80ef83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5571410" name="68e30b80-0ecd-11f0-b69c-c7b4a80ef83b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Haus </w:t>
            </w:r>
          </w:p>
          <w:p>
            <w:pPr>
              <w:spacing w:before="0" w:after="0"/>
            </w:pPr>
            <w:r>
              <w:t>EG /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92378387" name="9b6c5ca0-0ecd-11f0-9624-33e5a371bab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3657461" name="9b6c5ca0-0ecd-11f0-9624-33e5a371bab5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35834648" name="a17b1cd0-0ecd-11f0-b18b-f717b0c1f78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976730" name="a17b1cd0-0ecd-11f0-b18b-f717b0c1f788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EG /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69620381" name="1a224cc0-0ecf-11f0-991a-5ff5cf0519c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9226474" name="1a224cc0-0ecf-11f0-991a-5ff5cf0519cb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33633594" name="1eb7da70-0ecf-11f0-ba18-13d76983b98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6678008" name="1eb7da70-0ecf-11f0-ba18-13d76983b98d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4257354" name="ed77b5b0-0ecf-11f0-9885-897c373cb23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3196564" name="ed77b5b0-0ecf-11f0-9885-897c373cb23c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06879199" name="f2d882a0-0ecf-11f0-9755-995126c4f2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8833781" name="f2d882a0-0ecf-11f0-9755-995126c4f2f4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5188250" name="07f1d100-0ed0-11f0-92d2-3b394176ea4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3317747" name="07f1d100-0ed0-11f0-92d2-3b394176ea48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31192847" name="0bbe4250-0ed0-11f0-a72b-2b953084dac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6374206" name="0bbe4250-0ed0-11f0-a72b-2b953084dacb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6161053" name="8e760ba0-0ed1-11f0-bfc9-d33c31d786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9916308" name="8e760ba0-0ed1-11f0-bfc9-d33c31d78687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706265" name="94ded2b0-0ed1-11f0-b402-31b5a75edbc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7759705" name="94ded2b0-0ed1-11f0-b402-31b5a75edbcf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Schulstrasse 2, 8735 Sankt Gallenkappel</w:t>
          </w:r>
        </w:p>
        <w:p>
          <w:pPr>
            <w:spacing w:before="0" w:after="0"/>
          </w:pPr>
          <w:r>
            <w:t>220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footer.xml" Type="http://schemas.openxmlformats.org/officeDocument/2006/relationships/footer" Id="rId32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