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Traverse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KLP-1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kompressor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KLP-2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Lüftungsrohr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KLP-3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Traverse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KLP-4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BELFOR . Reuss-Strasse 9, 6038 Gisikon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