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KLP-1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Lager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Gestell Traverse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 </w:t>
            </w:r>
          </w:p>
          <w:p>
            <w:pPr>
              <w:spacing w:before="0" w:after="0"/>
            </w:pPr>
            <w:r>
              <w:t>Traverse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0298065" name="891c7df0-0f0e-11f0-a41e-ffd047cc95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991307" name="891c7df0-0f0e-11f0-a41e-ffd047cc957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2420819" name="8edcd000-0f0e-11f0-a061-559cb6207a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1727733" name="8edcd000-0f0e-11f0-a061-559cb6207a7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KLP-2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Lager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Kompressor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Staub </w:t>
            </w:r>
          </w:p>
          <w:p>
            <w:pPr>
              <w:spacing w:before="0" w:after="0"/>
            </w:pPr>
            <w:r>
              <w:t>kompressor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911013" name="e0fcfb80-0f0e-11f0-84ca-ebb2c08bbb0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70447" name="e0fcfb80-0f0e-11f0-84ca-ebb2c08bbb0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4996087" name="ea338890-0f0e-11f0-a4ff-d91cd0d6b6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3419719" name="ea338890-0f0e-11f0-a4ff-d91cd0d6b65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KLP-3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Lager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Lüftungsrohr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Staub </w:t>
            </w:r>
          </w:p>
          <w:p>
            <w:pPr>
              <w:spacing w:before="0" w:after="0"/>
            </w:pPr>
            <w:r>
              <w:t>Lüftungsrohr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7812099" name="3a65c6c0-0f0f-11f0-a9d0-a92a50dc97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1388710" name="3a65c6c0-0f0f-11f0-a9d0-a92a50dc977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0985667" name="428d2dc0-0f0f-11f0-98af-7d9b7d24a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2352311" name="428d2dc0-0f0f-11f0-98af-7d9b7d24a3a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KLP-4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Lager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Gestell Traverse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Staub </w:t>
            </w:r>
          </w:p>
          <w:p>
            <w:pPr>
              <w:spacing w:before="0" w:after="0"/>
            </w:pPr>
            <w:r>
              <w:t>Traverse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0854707" name="94e224e0-0f0f-11f0-a2ed-11e8a3c8c7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807072" name="94e224e0-0f0f-11f0-a2ed-11e8a3c8c70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7958892" name="a5a5adb0-0f0f-11f0-84c2-fd029f07f6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9432035" name="a5a5adb0-0f0f-11f0-84c2-fd029f07f67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BELFOR . Reuss-Strasse 9, 6038 Gisikon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