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2377124" name="b593c670-0f01-11f0-acfb-f3864e2c08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2145154" name="b593c670-0f01-11f0-acfb-f3864e2c08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914350" name="b8caae80-0f01-11f0-ab38-b9cd6fe49b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4788132" name="b8caae80-0f01-11f0-ab38-b9cd6fe49b7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9, 8108 Dällikon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