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Andreas Caminada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Andreas Caminada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533400" cy="720000"/>
                  <wp:effectExtent l="0" t="0" r="0" b="0"/>
                  <wp:docPr id="1086427610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5895209" name="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