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8515645" name="d6a8ef20-0ecf-11f0-8e2f-374784637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85890" name="d6a8ef20-0ecf-11f0-8e2f-374784637cc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13055" name="ddb59750-0ecf-11f0-a5d2-1d08b7690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76407" name="ddb59750-0ecf-11f0-a5d2-1d08b7690dc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9934725" name="fb553590-0ecf-11f0-a6a8-19c0d49a39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94069" name="fb553590-0ecf-11f0-a6a8-19c0d49a39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123580" name="17cc8070-0ed0-11f0-b290-656d17867c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032320" name="17cc8070-0ed0-11f0-b290-656d17867c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895941" name="2b442cc0-0ed0-11f0-80f9-e56d70de44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099897" name="2b442cc0-0ed0-11f0-80f9-e56d70de443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494429" name="3204d7d0-0ed0-11f0-8bf4-c78db1149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065041" name="3204d7d0-0ed0-11f0-8bf4-c78db11495c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846211" name="52924730-0ed0-11f0-acf8-f597c3e16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332358" name="52924730-0ed0-11f0-acf8-f597c3e166d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7318247" name="65545f20-0ed0-11f0-8b6a-afa13eb6fa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63959" name="65545f20-0ed0-11f0-8b6a-afa13eb6fa4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696220" name="000d49f0-0ed1-11f0-83d5-d7607a6ac2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6572" name="000d49f0-0ed1-11f0-83d5-d7607a6ac28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1544316" name="0934bbd0-0ed1-11f0-9e22-87769ebb26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041209" name="0934bbd0-0ed1-11f0-9e22-87769ebb26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958680" name="c7a31480-0ed2-11f0-a9de-8b7cd3230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788383" name="c7a31480-0ed2-11f0-a9de-8b7cd3230e1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030558" name="d1808ff0-0ed2-11f0-841e-bdca3b8ed0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364593" name="d1808ff0-0ed2-11f0-841e-bdca3b8ed0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2799640" name="f743c4a0-0ed2-11f0-8190-41165b1a97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07999" name="f743c4a0-0ed2-11f0-8190-41165b1a974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604459" name="fef95700-0ed2-11f0-8b9d-2d8bb52d0f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763048" name="fef95700-0ed2-11f0-8b9d-2d8bb52d0f9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267948" name="6786c820-0ed3-11f0-aef0-d91125911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752226" name="6786c820-0ed3-11f0-aef0-d91125911cd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520582" name="7c46d2f0-0ed3-11f0-888e-f5335f98e2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120397" name="7c46d2f0-0ed3-11f0-888e-f5335f98e2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879169" name="bf373500-0ed3-11f0-ba5c-27c33a2e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067776" name="bf373500-0ed3-11f0-ba5c-27c33a2e997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1301143" name="c399a4c0-0ed3-11f0-80c7-fdeb4c0abe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560594" name="c399a4c0-0ed3-11f0-80c7-fdeb4c0abe2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393463" name="f80d87d0-0ed3-11f0-b42f-4b0d42190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644348" name="f80d87d0-0ed3-11f0-b42f-4b0d42190f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564456" name="feca3b40-0ed3-11f0-b875-a1b47f2b60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22660" name="feca3b40-0ed3-11f0-b875-a1b47f2b60f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070609" name="16938e70-0ed4-11f0-8ffa-7b79dcadb7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440650" name="16938e70-0ed4-11f0-8ffa-7b79dcadb7a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942192" name="1acacf80-0ed4-11f0-a2e2-1f2c01ca6a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768132" name="1acacf80-0ed4-11f0-a2e2-1f2c01ca6a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339462" name="2e49f5e0-0ed4-11f0-bec9-11f1f2e33f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706561" name="2e49f5e0-0ed4-11f0-bec9-11f1f2e33f1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363245" name="3c3865b0-0ed4-11f0-bde7-5d958a260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79175" name="3c3865b0-0ed4-11f0-bde7-5d958a260f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179188" name="6e1aef80-0ed4-11f0-834f-851bc7607c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804575" name="6e1aef80-0ed4-11f0-834f-851bc7607c5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885738" name="769d95e0-0ed4-11f0-9d07-097f60049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195494" name="769d95e0-0ed4-11f0-9d07-097f60049c3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9995508" name="ca1deda0-0ed4-11f0-a6e8-efed333e5e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427635" name="ca1deda0-0ed4-11f0-a6e8-efed333e5e5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0038496" name="da0d84a0-0ed4-11f0-9ce8-efb11d6b9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027843" name="da0d84a0-0ed4-11f0-9ce8-efb11d6b95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  <w:p>
            <w:pPr>
              <w:spacing w:before="0" w:after="0"/>
            </w:pPr>
            <w:r>
              <w:t>(MiP-1)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530056" name="14966970-0ed5-11f0-9904-997a1ef29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440363" name="14966970-0ed5-11f0-9904-997a1ef296e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16697" name="30689ab0-0ed5-11f0-95c8-b171fedcb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969209" name="30689ab0-0ed5-11f0-95c8-b171fedcbf8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673393" name="3029ee90-0ed6-11f0-88a3-6f35adb0e3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196154" name="3029ee90-0ed6-11f0-88a3-6f35adb0e3a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655343" name="347f17e0-0ed6-11f0-94ac-39fb264dda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57662" name="347f17e0-0ed6-11f0-94ac-39fb264ddab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Andreas Caminada</w:t>
          </w:r>
        </w:p>
        <w:p>
          <w:pPr>
            <w:spacing w:before="0" w:after="0"/>
          </w:pPr>
          <w:r>
            <w:t>225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