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Hasenbühlweg 11, 9410 Heiden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