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Hasenbühlweg 11, 9410 Heiden</w:t>
          </w:r>
        </w:p>
        <w:p>
          <w:pPr>
            <w:spacing w:before="0" w:after="0"/>
          </w:pPr>
          <w:r>
            <w:t>224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