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056955" name="cfff4430-0e2f-11f0-917b-f10eaf2bdc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812210" name="cfff4430-0e2f-11f0-917b-f10eaf2bdc4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2875207" name="d6c79060-0e2f-11f0-996d-a76872d990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204497" name="d6c79060-0e2f-11f0-996d-a76872d9908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2552569" name="e8d880c0-0e2f-11f0-9a6a-f1d3aba7b0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6285440" name="e8d880c0-0e2f-11f0-9a6a-f1d3aba7b0c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5147549" name="fc44e270-0e2f-11f0-ba52-85bc03a775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779741" name="fc44e270-0e2f-11f0-ba52-85bc03a775c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7865408" name="04ff88c0-0e30-11f0-9bbb-5dd44620fa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96312" name="04ff88c0-0e30-11f0-9bbb-5dd44620fa5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7141246" name="089d21e0-0e30-11f0-812b-3ff167e40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102420" name="089d21e0-0e30-11f0-812b-3ff167e4070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807482" name="110bf220-0e30-11f0-bb1f-cfeaba51483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680137" name="110bf220-0e30-11f0-bb1f-cfeaba51483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4430549" name="15e51880-0e30-11f0-8a63-4b8c75ba52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901839" name="15e51880-0e30-11f0-8a63-4b8c75ba522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2023711" name="c1e7ac10-0e30-11f0-b122-1506987ba0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6242443" name="c1e7ac10-0e30-11f0-b122-1506987ba09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0769607" name="c71ab240-0e30-11f0-a11a-fd9ef569a6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1233786" name="c71ab240-0e30-11f0-a11a-fd9ef569a61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Hasenbühlweg 11, 9410 Heiden</w:t>
          </w:r>
        </w:p>
        <w:p>
          <w:pPr>
            <w:spacing w:before="0" w:after="0"/>
          </w:pPr>
          <w:r>
            <w:t>224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